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lsm" ContentType="application/vnd.ms-excel.sheet.macroEnabled.12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30D19A" w14:textId="77777777" w:rsidR="000C5FFA" w:rsidRDefault="009D3323" w:rsidP="0000148D">
      <w:pPr>
        <w:pStyle w:val="Heading3"/>
        <w:rPr>
          <w:lang w:eastAsia="zh-CN"/>
        </w:rPr>
      </w:pPr>
      <w:r>
        <w:rPr>
          <w:rFonts w:hint="eastAsia"/>
          <w:lang w:eastAsia="zh-CN"/>
        </w:rPr>
        <w:t>7.1.3</w:t>
      </w:r>
      <w:r>
        <w:rPr>
          <w:lang w:eastAsia="zh-CN"/>
        </w:rPr>
        <w:tab/>
      </w:r>
      <w:bookmarkStart w:id="0" w:name="_Hlk173167520"/>
      <w:r>
        <w:rPr>
          <w:rFonts w:hint="eastAsia"/>
        </w:rPr>
        <w:t>Link performance</w:t>
      </w:r>
      <w:bookmarkEnd w:id="0"/>
      <w:r>
        <w:rPr>
          <w:rFonts w:hint="eastAsia"/>
        </w:rPr>
        <w:t xml:space="preserve"> </w:t>
      </w:r>
      <w:r>
        <w:rPr>
          <w:rFonts w:hint="eastAsia"/>
          <w:lang w:eastAsia="zh-CN"/>
        </w:rPr>
        <w:t>for D2R</w:t>
      </w:r>
    </w:p>
    <w:p w14:paraId="7EE5D9A8" w14:textId="77777777" w:rsidR="000C5FFA" w:rsidRDefault="009D3323" w:rsidP="0000148D">
      <w:pPr>
        <w:pStyle w:val="Heading4"/>
      </w:pPr>
      <w:r>
        <w:rPr>
          <w:rFonts w:hint="eastAsia"/>
        </w:rPr>
        <w:t>7.1.3.1</w:t>
      </w:r>
      <w:r>
        <w:tab/>
      </w:r>
      <w:r>
        <w:rPr>
          <w:rFonts w:hint="eastAsia"/>
        </w:rPr>
        <w:t>Device 1</w:t>
      </w:r>
    </w:p>
    <w:p w14:paraId="52DC04A1" w14:textId="48B31F5B" w:rsidR="000C5FFA" w:rsidRDefault="009D3323" w:rsidP="0000148D">
      <w:pPr>
        <w:pStyle w:val="Heading5"/>
        <w:rPr>
          <w:lang w:eastAsia="zh-CN"/>
        </w:rPr>
      </w:pPr>
      <w:r>
        <w:rPr>
          <w:rFonts w:hint="eastAsia"/>
        </w:rPr>
        <w:t>7.1.3.1.1</w:t>
      </w:r>
      <w:r>
        <w:tab/>
      </w:r>
      <w:r w:rsidR="0000148D">
        <w:rPr>
          <w:lang w:eastAsia="zh-CN"/>
        </w:rPr>
        <w:t>C</w:t>
      </w:r>
      <w:r>
        <w:rPr>
          <w:rFonts w:hint="eastAsia"/>
          <w:lang w:eastAsia="zh-CN"/>
        </w:rPr>
        <w:t>oherent</w:t>
      </w:r>
    </w:p>
    <w:p w14:paraId="71CCB65A" w14:textId="5615C837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2F039AE9" wp14:editId="75C1D7F0">
            <wp:extent cx="8484235" cy="5363210"/>
            <wp:effectExtent l="0" t="0" r="0" b="8890"/>
            <wp:docPr id="1998902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42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9726" w14:textId="4A5FE4B2" w:rsidR="000C5FFA" w:rsidRDefault="0000148D" w:rsidP="0000148D">
      <w:pPr>
        <w:pStyle w:val="TF"/>
      </w:pPr>
      <w:r>
        <w:rPr>
          <w:rFonts w:hint="eastAsia"/>
        </w:rPr>
        <w:t>Figure 7.1.3.1.1 - 1</w:t>
      </w:r>
    </w:p>
    <w:p w14:paraId="09B233C3" w14:textId="77777777" w:rsidR="00346E05" w:rsidRDefault="009D3323" w:rsidP="003E5433">
      <w:pPr>
        <w:pStyle w:val="TH"/>
      </w:pPr>
      <w:r>
        <w:t xml:space="preserve">Table </w:t>
      </w:r>
      <w:r>
        <w:rPr>
          <w:rFonts w:hint="eastAsia"/>
        </w:rPr>
        <w:t>7.1.3.1.1 - 1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6BC47DE8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14787245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lastRenderedPageBreak/>
              <w:t>TDL-A, device 1, coherent</w:t>
            </w:r>
          </w:p>
        </w:tc>
      </w:tr>
      <w:tr w:rsidR="00346E05" w14:paraId="0035616C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6C1F1A00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:rsidRPr="0000148D" w14:paraId="789E1BDB" w14:textId="77777777" w:rsidTr="00346E05">
        <w:trPr>
          <w:trHeight w:val="28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1AE7239C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04DD411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4CD6179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6213BDE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402967C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7253B68F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108F8FE7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6E903F72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EDEF0E6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DataRate</w:t>
            </w:r>
            <w:proofErr w:type="spellEnd"/>
            <w:r w:rsidRPr="0000148D">
              <w:rPr>
                <w:rFonts w:eastAsia="DengXian"/>
                <w:bCs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39CC8464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RecvBW</w:t>
            </w:r>
            <w:proofErr w:type="spellEnd"/>
            <w:r w:rsidRPr="0000148D">
              <w:rPr>
                <w:rFonts w:eastAsia="DengXian"/>
                <w:bCs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5FFCC30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ChipRate</w:t>
            </w:r>
            <w:proofErr w:type="spellEnd"/>
            <w:r w:rsidRPr="0000148D">
              <w:rPr>
                <w:rFonts w:eastAsia="DengXian"/>
                <w:bCs/>
                <w:sz w:val="16"/>
                <w:szCs w:val="16"/>
              </w:rPr>
              <w:t>[</w:t>
            </w: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kcps</w:t>
            </w:r>
            <w:proofErr w:type="spellEnd"/>
            <w:r w:rsidRPr="0000148D">
              <w:rPr>
                <w:rFonts w:eastAsia="DengXian"/>
                <w:bCs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714941CC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proofErr w:type="spellStart"/>
            <w:r w:rsidRPr="0000148D">
              <w:rPr>
                <w:rFonts w:eastAsia="DengXian"/>
                <w:bCs/>
                <w:sz w:val="16"/>
                <w:szCs w:val="16"/>
              </w:rPr>
              <w:t>MessageSize</w:t>
            </w:r>
            <w:proofErr w:type="spellEnd"/>
            <w:r w:rsidRPr="0000148D">
              <w:rPr>
                <w:rFonts w:eastAsia="DengXian"/>
                <w:bCs/>
                <w:sz w:val="16"/>
                <w:szCs w:val="16"/>
              </w:rPr>
              <w:t>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226E32C3" w14:textId="77777777" w:rsidR="00346E05" w:rsidRPr="0000148D" w:rsidRDefault="00346E05" w:rsidP="0000148D">
            <w:pPr>
              <w:pStyle w:val="TAH"/>
              <w:rPr>
                <w:rFonts w:eastAsia="DengXian"/>
                <w:bCs/>
                <w:sz w:val="16"/>
                <w:szCs w:val="16"/>
              </w:rPr>
            </w:pPr>
            <w:r w:rsidRPr="0000148D">
              <w:rPr>
                <w:rFonts w:eastAsia="DengXian"/>
                <w:bCs/>
                <w:sz w:val="16"/>
                <w:szCs w:val="16"/>
              </w:rPr>
              <w:t>Row Indices</w:t>
            </w:r>
          </w:p>
        </w:tc>
      </w:tr>
      <w:tr w:rsidR="00346E05" w14:paraId="3CEC9753" w14:textId="77777777" w:rsidTr="0000148D">
        <w:trPr>
          <w:trHeight w:val="2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649FA9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377B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8522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7D5F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9B771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D7991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D2FD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84E92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9536D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990F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AF501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448C2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6071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505</w:t>
            </w:r>
          </w:p>
        </w:tc>
      </w:tr>
      <w:tr w:rsidR="00346E05" w14:paraId="4EC0A3C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B7629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226E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6E9EF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9F30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1D2E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7826A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3E0E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4B81F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6A234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7B321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E0E6D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8CF4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C99AE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502</w:t>
            </w:r>
          </w:p>
        </w:tc>
      </w:tr>
      <w:tr w:rsidR="00346E05" w14:paraId="2FA5645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F57E1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60E4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3067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D0475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22BC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2B94B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9A522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F273A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046D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7E7AE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E3114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BE95E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2D6A5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947</w:t>
            </w:r>
          </w:p>
        </w:tc>
      </w:tr>
      <w:tr w:rsidR="00346E05" w14:paraId="003C06B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707A7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B320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F70B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D92CF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441B4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7B407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9EF8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DABC9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6D77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9D18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C3D8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4DDE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5288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970</w:t>
            </w:r>
          </w:p>
        </w:tc>
      </w:tr>
      <w:tr w:rsidR="00346E05" w14:paraId="08B3A28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9D985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E15B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89CE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B7FA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1FEC7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64358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0A87C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ACC6A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21A6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013E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D81A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307721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5F00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</w:t>
            </w:r>
          </w:p>
        </w:tc>
      </w:tr>
      <w:tr w:rsidR="00346E05" w14:paraId="01D64D4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E6DBB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BFF8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A43A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C7156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30766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DF77A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A1BFF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F18DF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47D0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7608FF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320B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4FCC3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F4EA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346E05" w14:paraId="12D6574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55F8F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1FAA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FEDC8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2729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96BD6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91A02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05E678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5A5C6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AC01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C5FD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9958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6BDAAA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C7D2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172</w:t>
            </w:r>
          </w:p>
        </w:tc>
      </w:tr>
      <w:tr w:rsidR="00346E05" w14:paraId="76BB1F5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3DECC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66B3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F84E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EC89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6E0E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D3E80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1D733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7EF47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19A2C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2A7DA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C864A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6E413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6D64F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175</w:t>
            </w:r>
          </w:p>
        </w:tc>
      </w:tr>
      <w:tr w:rsidR="00346E05" w14:paraId="452D0D9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3AD82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772F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17647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1A1E0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A29AB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BAFB0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05D7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12C3B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03FA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A4F6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95E5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8546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40028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506</w:t>
            </w:r>
          </w:p>
        </w:tc>
      </w:tr>
      <w:tr w:rsidR="00346E05" w14:paraId="466078E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C6F29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8C97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9AA5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BC31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C40D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C33FC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645D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26AF8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D52F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498438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82C6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401C8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790F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507</w:t>
            </w:r>
          </w:p>
        </w:tc>
      </w:tr>
      <w:tr w:rsidR="00346E05" w14:paraId="09F115F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E0BF8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3D05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C1B3F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4DEF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4E4E4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C26BB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4F271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3ED17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B22E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3AEB8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E8AB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5902F6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1BF7B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</w:tr>
      <w:tr w:rsidR="00346E05" w14:paraId="3DAC4CD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0E3AC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6AC2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BBF3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7AE8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316C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9141C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391E3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C112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0157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2E73DA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A3E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9314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48BAE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</w:tr>
      <w:tr w:rsidR="00346E05" w14:paraId="10B24C3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60CE3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7B72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DFB5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5311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7E285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8230E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3E9D3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C50BE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A65F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9A972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A63E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58B788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3FDF5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358</w:t>
            </w:r>
          </w:p>
        </w:tc>
      </w:tr>
      <w:tr w:rsidR="00346E05" w14:paraId="1312CA2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32256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6A11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2C74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37C03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8E92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8C4F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8D3B8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D4976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64310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D898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54E9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88D3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938CC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385</w:t>
            </w:r>
          </w:p>
        </w:tc>
      </w:tr>
      <w:tr w:rsidR="00346E05" w14:paraId="60EF0F8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2E2CD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FF21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BB8D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D2826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859D5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95E1A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381B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583A0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BF34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4624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F9A4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83780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4833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943</w:t>
            </w:r>
          </w:p>
        </w:tc>
      </w:tr>
      <w:tr w:rsidR="00346E05" w14:paraId="60F8EFC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E337D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5B6D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71C4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59546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ABB8D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823DF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3F17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676D2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8158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81C3F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AF46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252CE7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A91E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503</w:t>
            </w:r>
          </w:p>
        </w:tc>
      </w:tr>
      <w:tr w:rsidR="00346E05" w14:paraId="39F7863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914AB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F687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4ADAA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57DB3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4E48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05014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405C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F3B03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F151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5CCDF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A2EC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785D76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9E5A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163</w:t>
            </w:r>
          </w:p>
        </w:tc>
      </w:tr>
      <w:tr w:rsidR="00346E05" w14:paraId="7C59FB5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7E583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AF6F3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EE3A5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5CBA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6A06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C8A26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AE8E1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31BE2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FD0A1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C54C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1DCA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6E984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9DD0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166</w:t>
            </w:r>
          </w:p>
        </w:tc>
      </w:tr>
      <w:tr w:rsidR="00346E05" w14:paraId="3BD46BF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30B47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2B8CF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0C4A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9D6B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B3E12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74EEA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7410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4AA5D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DFAC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3DF5BD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6DB6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7041A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370DC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504</w:t>
            </w:r>
          </w:p>
        </w:tc>
      </w:tr>
      <w:tr w:rsidR="00346E05" w14:paraId="6568829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F3F7A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4BD6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57EF6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BD2C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E5FA8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6CB27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AC543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7CCC5B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E4ED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76924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9B37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8A5DC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E0A8A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181</w:t>
            </w:r>
          </w:p>
        </w:tc>
      </w:tr>
      <w:tr w:rsidR="00346E05" w14:paraId="083ED98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566B3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0C63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60E0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D81D0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8243B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0FE5B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90CF6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15347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2F6D9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2F342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3B34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491D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2EF7A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184</w:t>
            </w:r>
          </w:p>
        </w:tc>
      </w:tr>
      <w:tr w:rsidR="00346E05" w14:paraId="32178C9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E2B24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1969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01DD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CA4E6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1CDE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9C00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6BA67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182F2F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498C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1AEA9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B890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785D4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42532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338</w:t>
            </w:r>
          </w:p>
        </w:tc>
      </w:tr>
      <w:tr w:rsidR="00346E05" w14:paraId="409261F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C787A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0838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5A99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C529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BDFB0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889A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9B5A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10DE01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FF6FB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12C45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7E05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FB1D5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5B60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342</w:t>
            </w:r>
          </w:p>
        </w:tc>
      </w:tr>
      <w:tr w:rsidR="00346E05" w14:paraId="6C79F7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AC471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D3E88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31036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00366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86FE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EE10D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ACE73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D38D8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C9AA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B8DE3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58E9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0608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7429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960</w:t>
            </w:r>
          </w:p>
        </w:tc>
      </w:tr>
      <w:tr w:rsidR="00346E05" w14:paraId="4CF144C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E2A8A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0F83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B253D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EC5CA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EBC2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39A21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F5B4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F1581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728D3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43A40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C4E4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17017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44C44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945</w:t>
            </w:r>
          </w:p>
        </w:tc>
      </w:tr>
      <w:tr w:rsidR="00346E05" w14:paraId="78068F5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EE774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069A0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4DD5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[NOK]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8060E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-9.8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64A9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FC61E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94F5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line code</w:t>
            </w:r>
          </w:p>
        </w:tc>
        <w:tc>
          <w:tcPr>
            <w:tcW w:w="320" w:type="pct"/>
            <w:vMerge/>
            <w:vAlign w:val="center"/>
            <w:hideMark/>
          </w:tcPr>
          <w:p w14:paraId="73AB35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A2A96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EE1B6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1295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802E0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745C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782</w:t>
            </w:r>
          </w:p>
        </w:tc>
      </w:tr>
      <w:tr w:rsidR="00346E05" w14:paraId="4B6988D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EB565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0A87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0B50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022CE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256CB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6C8B5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E9BE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4ADE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94E53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E1FF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1068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827B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5C32B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778</w:t>
            </w:r>
          </w:p>
        </w:tc>
      </w:tr>
      <w:tr w:rsidR="00346E05" w14:paraId="6F3586C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AB4C1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5D36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F07A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99D32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A930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02" w:type="pct"/>
            <w:vMerge/>
            <w:vAlign w:val="center"/>
            <w:hideMark/>
          </w:tcPr>
          <w:p w14:paraId="5BBD34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49753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C60D8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A5007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1B3736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02184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10E75B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69F10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721</w:t>
            </w:r>
          </w:p>
        </w:tc>
      </w:tr>
      <w:tr w:rsidR="00346E05" w14:paraId="2DCB5DE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3802B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0A0D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A1A5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5F73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D2CF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166C4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9285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62B46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4AE4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53C50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EB1A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7759B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CABD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725</w:t>
            </w:r>
          </w:p>
        </w:tc>
      </w:tr>
      <w:tr w:rsidR="00346E05" w14:paraId="2E5C0565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6DDE20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DA45A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5433D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FA2F9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403A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D089A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E1EB8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B9E51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9A57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31973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7878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2AE55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51554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389</w:t>
            </w:r>
          </w:p>
        </w:tc>
      </w:tr>
      <w:tr w:rsidR="00346E05" w14:paraId="363964D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B47BE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7425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C7AB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B1D67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20C5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/>
            <w:vAlign w:val="center"/>
            <w:hideMark/>
          </w:tcPr>
          <w:p w14:paraId="6E5025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AE3C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E5329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6C06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/>
            <w:vAlign w:val="center"/>
            <w:hideMark/>
          </w:tcPr>
          <w:p w14:paraId="063469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3BF0B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1869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A8BF4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499</w:t>
            </w:r>
          </w:p>
        </w:tc>
      </w:tr>
      <w:tr w:rsidR="00346E05" w14:paraId="0FB4926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2DF10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79C0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3E99F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9BC5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0076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7C596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2E3B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2B61C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700A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4B07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41733D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D0D87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B13BF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496</w:t>
            </w:r>
          </w:p>
        </w:tc>
      </w:tr>
      <w:tr w:rsidR="00346E05" w14:paraId="6A00348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D620C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93FC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94338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E972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0CCB2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EBE0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F0B08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5498A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4D4A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22A1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9A4B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1E40B0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CFD3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1027</w:t>
            </w:r>
          </w:p>
        </w:tc>
      </w:tr>
      <w:tr w:rsidR="00346E05" w14:paraId="201E383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4EC1E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57E6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450B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D89D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22E9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25726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626D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1310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718A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E078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6CD5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5182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11A11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1050</w:t>
            </w:r>
          </w:p>
        </w:tc>
      </w:tr>
      <w:tr w:rsidR="00346E05" w14:paraId="4CD5F49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25E57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4A61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7926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B3D3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FCF28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96473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B411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5014D4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2762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3EFF6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7DA1F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5609C0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1DFF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</w:t>
            </w:r>
          </w:p>
        </w:tc>
      </w:tr>
      <w:tr w:rsidR="00346E05" w14:paraId="16D9AA7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7163E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6293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CF02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AE9F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29AD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2F56D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C7B38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E39AB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7E9D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158010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10BE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65884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CD51D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</w:t>
            </w:r>
          </w:p>
        </w:tc>
      </w:tr>
      <w:tr w:rsidR="00346E05" w14:paraId="1C3191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76C7D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80836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E17D2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E06C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B8A2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44FE3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7CFD3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AE4FC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B4B9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370D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FCB2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C64E8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4690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700</w:t>
            </w:r>
          </w:p>
        </w:tc>
      </w:tr>
      <w:tr w:rsidR="00346E05" w14:paraId="7011787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4B94C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3A5A0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12C0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7B67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30B4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A943B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B36F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5CD72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ACFB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29CC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A811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8C337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3854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704</w:t>
            </w:r>
          </w:p>
        </w:tc>
      </w:tr>
      <w:tr w:rsidR="00346E05" w14:paraId="7E38B22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9488B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2E1E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75609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C288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3E9B2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-5.3</w:t>
            </w:r>
          </w:p>
        </w:tc>
        <w:tc>
          <w:tcPr>
            <w:tcW w:w="302" w:type="pct"/>
            <w:vMerge/>
            <w:vAlign w:val="center"/>
            <w:hideMark/>
          </w:tcPr>
          <w:p w14:paraId="57740A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BE79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B4D32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9B87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98EB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94DE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321F7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925E7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500</w:t>
            </w:r>
          </w:p>
        </w:tc>
      </w:tr>
      <w:tr w:rsidR="00346E05" w14:paraId="67E556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01750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6E3E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6E13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AE93B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A585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90115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991F2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0D79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30243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08D456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174A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9919B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204A9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501</w:t>
            </w:r>
          </w:p>
        </w:tc>
      </w:tr>
      <w:tr w:rsidR="00346E05" w14:paraId="351B0F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428CF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CBD72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ACDCE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6A1E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1B7C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78D96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D7B5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763F0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FCD4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17B96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D4F86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ED72E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02421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</w:t>
            </w:r>
          </w:p>
        </w:tc>
      </w:tr>
      <w:tr w:rsidR="00346E05" w14:paraId="1F05BB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A22F7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A83E9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B334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2F1B3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7ED9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6865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FE07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56EB9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D827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466D81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0A09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0F35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90D3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</w:tr>
      <w:tr w:rsidR="00346E05" w14:paraId="2743610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A0881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5110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7FED7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9E1E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B069A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7640E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480D7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DD152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47D6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0101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6AC1B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3A243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2FBF7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357</w:t>
            </w:r>
          </w:p>
        </w:tc>
      </w:tr>
      <w:tr w:rsidR="00346E05" w14:paraId="76ED484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EEE5F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DD10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BD12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08300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A492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0A7BF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5F69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D5F99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79D79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F3B32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1625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B4D2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F21A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374</w:t>
            </w:r>
          </w:p>
        </w:tc>
      </w:tr>
      <w:tr w:rsidR="00346E05" w14:paraId="79F6265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7FB97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EA28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1C76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9F01F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C0002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676E3B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AEE8A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C3A9B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771C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77B00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4CB2A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125EF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7260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705</w:t>
            </w:r>
          </w:p>
        </w:tc>
      </w:tr>
      <w:tr w:rsidR="00346E05" w14:paraId="59EB0AF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32A0F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FA391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11A70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478B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B66C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6665D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21D8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D8154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896C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40B7F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2991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0DC955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ED9E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1023</w:t>
            </w:r>
          </w:p>
        </w:tc>
      </w:tr>
      <w:tr w:rsidR="00346E05" w14:paraId="6F3D03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9113B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2411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3BAE6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42185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51E24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064C0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43AA0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583ACD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EB7C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F0887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3B2F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8BA1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9B566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708</w:t>
            </w:r>
          </w:p>
        </w:tc>
      </w:tr>
      <w:tr w:rsidR="00346E05" w14:paraId="1D796FE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2B0AF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38FC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FD9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497DF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7042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-4.3</w:t>
            </w:r>
          </w:p>
        </w:tc>
        <w:tc>
          <w:tcPr>
            <w:tcW w:w="302" w:type="pct"/>
            <w:vMerge/>
            <w:vAlign w:val="center"/>
            <w:hideMark/>
          </w:tcPr>
          <w:p w14:paraId="4AB098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3DDF9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25AEAC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1D0F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AE4DF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5565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C1A41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54C7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497</w:t>
            </w:r>
          </w:p>
        </w:tc>
      </w:tr>
      <w:tr w:rsidR="00346E05" w14:paraId="4E4CE8B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6C6C3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4392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5646F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260D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-2.44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3E172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-2.44</w:t>
            </w:r>
          </w:p>
        </w:tc>
        <w:tc>
          <w:tcPr>
            <w:tcW w:w="302" w:type="pct"/>
            <w:vMerge/>
            <w:vAlign w:val="center"/>
            <w:hideMark/>
          </w:tcPr>
          <w:p w14:paraId="0B0285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D2E6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7D07A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600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549FE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B75B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F4166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B0DDF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151</w:t>
            </w:r>
          </w:p>
        </w:tc>
      </w:tr>
      <w:tr w:rsidR="00346E05" w14:paraId="3BD567E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787AD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1375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49719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3B992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135F3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302" w:type="pct"/>
            <w:vMerge/>
            <w:vAlign w:val="center"/>
            <w:hideMark/>
          </w:tcPr>
          <w:p w14:paraId="5DDB59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103E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13D5C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24B8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DD6B7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4BC4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2AC48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7043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498</w:t>
            </w:r>
          </w:p>
        </w:tc>
      </w:tr>
      <w:tr w:rsidR="00346E05" w14:paraId="4055F38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4FF27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BA720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5A2CB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788F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-2.17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257B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-2.17</w:t>
            </w:r>
          </w:p>
        </w:tc>
        <w:tc>
          <w:tcPr>
            <w:tcW w:w="302" w:type="pct"/>
            <w:vMerge/>
            <w:vAlign w:val="center"/>
            <w:hideMark/>
          </w:tcPr>
          <w:p w14:paraId="2DFD47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89B0B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1F2432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A0D8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7A7B7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35D3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FDDB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CE2B5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155</w:t>
            </w:r>
          </w:p>
        </w:tc>
      </w:tr>
      <w:tr w:rsidR="00346E05" w14:paraId="726D360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C6D5E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DBFF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4F211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9453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65EBB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B4A39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99BB7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5CCEB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6782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B13CD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E15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E8589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F894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337</w:t>
            </w:r>
          </w:p>
        </w:tc>
      </w:tr>
      <w:tr w:rsidR="00346E05" w14:paraId="2D10144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2BF4B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CD5D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78D0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9E8C7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22DA1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B8D0C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D13F3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218028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ADEC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76247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06BEF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7DD87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89451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341</w:t>
            </w:r>
          </w:p>
        </w:tc>
      </w:tr>
      <w:tr w:rsidR="00346E05" w14:paraId="79BCB7F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CE6BB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A520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BE732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8C52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53760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88B73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CC43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F4B49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50E2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81367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709C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3FD5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DF561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1040</w:t>
            </w:r>
          </w:p>
        </w:tc>
      </w:tr>
      <w:tr w:rsidR="00346E05" w14:paraId="4AEA98D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7EB74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F43F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42EA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24B2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7D4F0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1FD0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7CE6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C915E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62A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08E9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F7E6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52F0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DA9D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1025</w:t>
            </w:r>
          </w:p>
        </w:tc>
      </w:tr>
      <w:tr w:rsidR="00346E05" w14:paraId="05CE2D4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4F766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2306E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71AEA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Spreadtrum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E96E0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D259C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6E5CC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DCAC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4C419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2250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88E7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2036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D589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50BEE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190,193</w:t>
            </w:r>
          </w:p>
        </w:tc>
      </w:tr>
      <w:tr w:rsidR="00346E05" w14:paraId="6558210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1AB6B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588E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66A7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53EDC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78BB9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02" w:type="pct"/>
            <w:vMerge/>
            <w:vAlign w:val="center"/>
            <w:hideMark/>
          </w:tcPr>
          <w:p w14:paraId="765876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BBC2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5012E4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CC10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529156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B750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0FA422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C16B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</w:tr>
      <w:tr w:rsidR="00346E05" w14:paraId="1CDB511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0F8B1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B614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4C1A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9C35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B105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E3CEA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20C74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2D602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2E2E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AE4D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E371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E7889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4B9D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724</w:t>
            </w:r>
          </w:p>
        </w:tc>
      </w:tr>
    </w:tbl>
    <w:p w14:paraId="6BF8EB41" w14:textId="67FA5595" w:rsidR="00F04130" w:rsidRDefault="00F04130" w:rsidP="0000148D"/>
    <w:p w14:paraId="3A9BA189" w14:textId="751FAE68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5D18FE6F" wp14:editId="53AB6D71">
            <wp:extent cx="8642985" cy="5363210"/>
            <wp:effectExtent l="0" t="0" r="5715" b="8890"/>
            <wp:docPr id="10783358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98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0D131" w14:textId="5B72C89C" w:rsidR="000C5FFA" w:rsidRDefault="0000148D" w:rsidP="0000148D">
      <w:pPr>
        <w:pStyle w:val="TF"/>
        <w:rPr>
          <w:bCs/>
        </w:rPr>
      </w:pPr>
      <w:r>
        <w:rPr>
          <w:rFonts w:hint="eastAsia"/>
        </w:rPr>
        <w:t>Figure 7.1.3.1.1 - 2</w:t>
      </w:r>
    </w:p>
    <w:p w14:paraId="71B64F7E" w14:textId="77777777" w:rsidR="000C5FFA" w:rsidRDefault="000C5FFA" w:rsidP="0000148D"/>
    <w:p w14:paraId="2E0ECB5E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7.1.3.1.1 - 2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5"/>
        <w:gridCol w:w="1494"/>
        <w:gridCol w:w="1275"/>
        <w:gridCol w:w="898"/>
        <w:gridCol w:w="772"/>
        <w:gridCol w:w="858"/>
        <w:gridCol w:w="891"/>
        <w:gridCol w:w="915"/>
        <w:gridCol w:w="1184"/>
        <w:gridCol w:w="1051"/>
        <w:gridCol w:w="1184"/>
        <w:gridCol w:w="1211"/>
        <w:gridCol w:w="1363"/>
      </w:tblGrid>
      <w:tr w:rsidR="00346E05" w14:paraId="7E0330CD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089CAF71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TDL-D, device 1, coherent</w:t>
            </w:r>
          </w:p>
        </w:tc>
      </w:tr>
      <w:tr w:rsidR="00346E05" w14:paraId="14432FD6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5B7435DC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097FD46D" w14:textId="77777777" w:rsidTr="00346E05">
        <w:trPr>
          <w:trHeight w:val="28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708EE2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48DBC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3C8780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354C5F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4E0959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57ACD9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1D1DD1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2" w:type="pct"/>
            <w:shd w:val="clear" w:color="D9E1F2" w:fill="D9E1F2"/>
            <w:noWrap/>
            <w:vAlign w:val="center"/>
            <w:hideMark/>
          </w:tcPr>
          <w:p w14:paraId="1C0BA5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05D9EE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149FA9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C27F7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344C29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68EA8F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61456B7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08050B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88A6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97916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5662F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C40C0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B2A38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B43B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64B8C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BAE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D1CFA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BC7A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8AACE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BB767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517</w:t>
            </w:r>
          </w:p>
        </w:tc>
      </w:tr>
      <w:tr w:rsidR="00346E05" w14:paraId="4110730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54F91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7F99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22AB6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BAA73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2C2F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B305D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8FEE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21C3D7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41AB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F5D15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11D44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DC0A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8AAC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514</w:t>
            </w:r>
          </w:p>
        </w:tc>
      </w:tr>
      <w:tr w:rsidR="00346E05" w14:paraId="680B77D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F1A5E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A2E8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01CA0A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F042D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5067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D96D8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F05FB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539F1D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A31EB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31EE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9B4C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26DA8F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C0E4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987</w:t>
            </w:r>
          </w:p>
        </w:tc>
      </w:tr>
      <w:tr w:rsidR="00346E05" w14:paraId="38ADA72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B005A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AD13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5CA96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7EADD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83F04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49427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2AE09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29A335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3534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52D6F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183B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A60F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CA2B2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1010</w:t>
            </w:r>
          </w:p>
        </w:tc>
      </w:tr>
      <w:tr w:rsidR="00346E05" w14:paraId="1F063EE1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8F2A3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806D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CEE86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A61B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850B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B14E0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E2DD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C660F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6160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CC10E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561E7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37E8CA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8ACFA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178</w:t>
            </w:r>
          </w:p>
        </w:tc>
      </w:tr>
      <w:tr w:rsidR="00346E05" w14:paraId="06F5356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DA70F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D1B27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5CC23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3705C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8A54A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836D0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9EEE5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4CF34C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C239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21E16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5E3E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59CD1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C1F47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518</w:t>
            </w:r>
          </w:p>
        </w:tc>
      </w:tr>
      <w:tr w:rsidR="00346E05" w14:paraId="426D2C8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80EAA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5AEE0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0D5B1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0E36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3D7D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6FACD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BBCA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566C1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21FB5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557A32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F2D3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DA2BB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70694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519</w:t>
            </w:r>
          </w:p>
        </w:tc>
      </w:tr>
      <w:tr w:rsidR="00346E05" w14:paraId="5B37F06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152D5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1C3ED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46F8E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6AA52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F3981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C1FC7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2D62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3A2FB6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E1D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3B97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2BCB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826A3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D492C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983</w:t>
            </w:r>
          </w:p>
        </w:tc>
      </w:tr>
      <w:tr w:rsidR="00346E05" w14:paraId="6CFD302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C0EB2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F407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EBFFB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62066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3F6A5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845AC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4034A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D4A3D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396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E6E45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77E3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D7090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25549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515</w:t>
            </w:r>
          </w:p>
        </w:tc>
      </w:tr>
      <w:tr w:rsidR="00346E05" w14:paraId="05B4CF5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82E7E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AC33E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F42F3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79A9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60AF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C3911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4ED9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FE82D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913E5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B6B1E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8033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C3B46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10D4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169</w:t>
            </w:r>
          </w:p>
        </w:tc>
      </w:tr>
      <w:tr w:rsidR="00346E05" w14:paraId="3490362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48360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F1BC5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7686C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0D94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0187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5BFEF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F4132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32D3F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F1D8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/>
            <w:vAlign w:val="center"/>
            <w:hideMark/>
          </w:tcPr>
          <w:p w14:paraId="6DFEEC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7C490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EECE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67EAB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516</w:t>
            </w:r>
          </w:p>
        </w:tc>
      </w:tr>
      <w:tr w:rsidR="00346E05" w14:paraId="783CFBB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B7B2A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0BD5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41AF0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7C59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59169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6884B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CB39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107582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71C73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698D40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E40A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4969A4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4E109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187</w:t>
            </w:r>
          </w:p>
        </w:tc>
      </w:tr>
      <w:tr w:rsidR="00346E05" w14:paraId="527CC0D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691EC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234F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0A0EE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EA82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78D5A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E1A8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01255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3A6765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9C4A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ECE6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5A01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E7C5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DA15D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</w:tr>
      <w:tr w:rsidR="00346E05" w14:paraId="413B7B2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6FE42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485A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79BAF1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3C671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EB03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8FA6C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A112A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1FAAD8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48D6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4C38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1A0E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2AAA3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75634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985</w:t>
            </w:r>
          </w:p>
        </w:tc>
      </w:tr>
      <w:tr w:rsidR="00346E05" w14:paraId="663CAF9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1F0EF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31BE5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04719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[NOK]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2B1F1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F99C0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877CE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72A46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line code</w:t>
            </w:r>
          </w:p>
        </w:tc>
        <w:tc>
          <w:tcPr>
            <w:tcW w:w="342" w:type="pct"/>
            <w:vMerge/>
            <w:vAlign w:val="center"/>
            <w:hideMark/>
          </w:tcPr>
          <w:p w14:paraId="3BEF2A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3CFE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BFE79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9892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3265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C6DAA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785</w:t>
            </w:r>
          </w:p>
        </w:tc>
      </w:tr>
      <w:tr w:rsidR="00346E05" w14:paraId="731062F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12908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473F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E603E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D4F83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6543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DD7A0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42D4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62E649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7A5D8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06BBD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5AB8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6D92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A9B8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781</w:t>
            </w:r>
          </w:p>
        </w:tc>
      </w:tr>
      <w:tr w:rsidR="00346E05" w14:paraId="5511FC46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56B2C8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CC27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A2074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1CDB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28C3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6E3CD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504F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500574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C58FE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D1A6B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/>
            <w:vAlign w:val="center"/>
            <w:hideMark/>
          </w:tcPr>
          <w:p w14:paraId="79A9E8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4220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1F312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511</w:t>
            </w:r>
          </w:p>
        </w:tc>
      </w:tr>
      <w:tr w:rsidR="00346E05" w14:paraId="3DF6B33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E07DD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C0AA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049D7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E883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152F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1C789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EE98D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50F2EA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1E5D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2051F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0995DD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561F7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A69F5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508</w:t>
            </w:r>
          </w:p>
        </w:tc>
      </w:tr>
      <w:tr w:rsidR="00346E05" w14:paraId="75392A2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C4756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C0B6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72A71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4FA0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-11.2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C180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164A1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C9B6C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19F22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ED1B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5708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F3EF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54231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76693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1090</w:t>
            </w:r>
          </w:p>
        </w:tc>
      </w:tr>
      <w:tr w:rsidR="00346E05" w14:paraId="0B05029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D12DE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E627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39888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A71E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F52A9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13E5F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0E2D2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8AA7F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F5E5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779C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B4C42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BD658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91F26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1067</w:t>
            </w:r>
          </w:p>
        </w:tc>
      </w:tr>
      <w:tr w:rsidR="00346E05" w14:paraId="441DF7C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A414A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D6BC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A0D1E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45FCE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7999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60CC6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26FA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596DAB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5B35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19FA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A863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4B0347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7E340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711</w:t>
            </w:r>
          </w:p>
        </w:tc>
      </w:tr>
      <w:tr w:rsidR="00346E05" w14:paraId="30CB716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CB6CC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BE20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7FA66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4A4B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40B9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-5.4</w:t>
            </w:r>
          </w:p>
        </w:tc>
        <w:tc>
          <w:tcPr>
            <w:tcW w:w="322" w:type="pct"/>
            <w:vMerge/>
            <w:vAlign w:val="center"/>
            <w:hideMark/>
          </w:tcPr>
          <w:p w14:paraId="631E67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067FA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500EE2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60F2F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F9680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C02B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6411A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AA616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512</w:t>
            </w:r>
          </w:p>
        </w:tc>
      </w:tr>
      <w:tr w:rsidR="00346E05" w14:paraId="0F7B501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7CA18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2C9D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DA0A6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71235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8BFC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566E8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F366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4FB1EB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94B0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1E3BE6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F501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454B1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01B39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513</w:t>
            </w:r>
          </w:p>
        </w:tc>
      </w:tr>
      <w:tr w:rsidR="00346E05" w14:paraId="654ADDD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8BBED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85BB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176D8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4FCC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B54E8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036EB3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8FA44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4181B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BE29F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0D50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D74E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E17C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708F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714</w:t>
            </w:r>
          </w:p>
        </w:tc>
      </w:tr>
      <w:tr w:rsidR="00346E05" w14:paraId="6E1CD69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42D0D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F5C2D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E5BDA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/>
            <w:vAlign w:val="center"/>
            <w:hideMark/>
          </w:tcPr>
          <w:p w14:paraId="44D98F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68D3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59553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CA7A9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471A7E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6C3E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9A63E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9BA1B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73AB04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2E033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1063</w:t>
            </w:r>
          </w:p>
        </w:tc>
      </w:tr>
      <w:tr w:rsidR="00346E05" w14:paraId="42CA180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360E2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6D0E2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69913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7DF3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FE805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31F6A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745BE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9A6C3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A2E0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8284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125C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962DF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12DBD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717</w:t>
            </w:r>
          </w:p>
        </w:tc>
      </w:tr>
      <w:tr w:rsidR="00346E05" w14:paraId="6497904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E07CA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BFB54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3E526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0626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C1220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322" w:type="pct"/>
            <w:vMerge/>
            <w:vAlign w:val="center"/>
            <w:hideMark/>
          </w:tcPr>
          <w:p w14:paraId="0E76E7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2A8BB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1E3D91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10C7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DCD63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86A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C1FA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FBB04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509</w:t>
            </w:r>
          </w:p>
        </w:tc>
      </w:tr>
      <w:tr w:rsidR="00346E05" w14:paraId="5E5D3B2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5871C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58A9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36F56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14914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-4.33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BB28E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-4.33</w:t>
            </w:r>
          </w:p>
        </w:tc>
        <w:tc>
          <w:tcPr>
            <w:tcW w:w="322" w:type="pct"/>
            <w:vMerge/>
            <w:vAlign w:val="center"/>
            <w:hideMark/>
          </w:tcPr>
          <w:p w14:paraId="3C1BFA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86BAB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758C83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AAA51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313F3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8217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CD7F6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41C57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153</w:t>
            </w:r>
          </w:p>
        </w:tc>
      </w:tr>
      <w:tr w:rsidR="00346E05" w14:paraId="4015A29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9B237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008E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171D0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5748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D7A17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/>
            <w:vAlign w:val="center"/>
            <w:hideMark/>
          </w:tcPr>
          <w:p w14:paraId="2FE1DE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14CD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442AAA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3EDC6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E352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E44D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B8802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DBF3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510</w:t>
            </w:r>
          </w:p>
        </w:tc>
      </w:tr>
      <w:tr w:rsidR="00346E05" w14:paraId="1884DFA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90BEA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920C0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88440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4AFA7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-4.66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1B877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-4.66</w:t>
            </w:r>
          </w:p>
        </w:tc>
        <w:tc>
          <w:tcPr>
            <w:tcW w:w="322" w:type="pct"/>
            <w:vMerge/>
            <w:vAlign w:val="center"/>
            <w:hideMark/>
          </w:tcPr>
          <w:p w14:paraId="7CD682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C6C5B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74071E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231B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DE78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C201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FBB73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55C14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157</w:t>
            </w:r>
          </w:p>
        </w:tc>
      </w:tr>
      <w:tr w:rsidR="00346E05" w14:paraId="339D854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C854D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0D6C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AF9EE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1426D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C66D1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F736E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5F7B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C0ED0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72D7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3C76E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E6AF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DF89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AB317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1080</w:t>
            </w:r>
          </w:p>
        </w:tc>
      </w:tr>
      <w:tr w:rsidR="00346E05" w14:paraId="61544AB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D0DD0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FDE5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85883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AC84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366DC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C2930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33749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B1889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769AA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B8EE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941A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CED7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276B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1065</w:t>
            </w:r>
          </w:p>
        </w:tc>
      </w:tr>
    </w:tbl>
    <w:p w14:paraId="22C507AE" w14:textId="36DBEC8E" w:rsidR="00F04130" w:rsidRDefault="00F04130" w:rsidP="0000148D"/>
    <w:p w14:paraId="140B4440" w14:textId="77777777" w:rsidR="000C5FFA" w:rsidRDefault="009D3323">
      <w:pPr>
        <w:rPr>
          <w:b/>
          <w:bCs/>
          <w:u w:val="single"/>
        </w:rPr>
      </w:pPr>
      <w:r>
        <w:rPr>
          <w:b/>
          <w:bCs/>
          <w:u w:val="single"/>
        </w:rPr>
        <w:t>Notes:</w:t>
      </w:r>
    </w:p>
    <w:p w14:paraId="0F45FD15" w14:textId="77777777" w:rsidR="000C5FFA" w:rsidRDefault="009D3323">
      <w:pPr>
        <w:rPr>
          <w:i/>
          <w:iCs/>
          <w:highlight w:val="yellow"/>
        </w:rPr>
      </w:pPr>
      <w:r>
        <w:rPr>
          <w:rFonts w:hint="eastAsia"/>
          <w:i/>
          <w:iCs/>
          <w:highlight w:val="yellow"/>
        </w:rPr>
        <w:t>&lt;Editor</w:t>
      </w:r>
      <w:r>
        <w:rPr>
          <w:i/>
          <w:iCs/>
          <w:highlight w:val="yellow"/>
        </w:rPr>
        <w:t>’</w:t>
      </w:r>
      <w:r>
        <w:rPr>
          <w:rFonts w:hint="eastAsia"/>
          <w:i/>
          <w:iCs/>
          <w:highlight w:val="yellow"/>
        </w:rPr>
        <w:t xml:space="preserve">s Note: Add notes if </w:t>
      </w:r>
      <w:r>
        <w:rPr>
          <w:i/>
          <w:iCs/>
          <w:highlight w:val="yellow"/>
        </w:rPr>
        <w:t>necessary</w:t>
      </w:r>
      <w:r>
        <w:rPr>
          <w:rFonts w:hint="eastAsia"/>
          <w:i/>
          <w:iCs/>
          <w:highlight w:val="yellow"/>
        </w:rPr>
        <w:t>&gt;</w:t>
      </w:r>
    </w:p>
    <w:p w14:paraId="0B0ABA17" w14:textId="510BB114" w:rsidR="000C5FFA" w:rsidRDefault="0000148D" w:rsidP="0000148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="009D3323">
        <w:rPr>
          <w:rFonts w:hint="eastAsia"/>
          <w:lang w:eastAsia="zh-CN"/>
        </w:rPr>
        <w:t>xxx</w:t>
      </w:r>
    </w:p>
    <w:p w14:paraId="3591C552" w14:textId="1FDD6936" w:rsidR="000C5FFA" w:rsidRDefault="0000148D" w:rsidP="0000148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="009D3323">
        <w:rPr>
          <w:rFonts w:hint="eastAsia"/>
          <w:lang w:eastAsia="zh-CN"/>
        </w:rPr>
        <w:t>xxx</w:t>
      </w:r>
    </w:p>
    <w:p w14:paraId="344BA0C6" w14:textId="5D1C17DC" w:rsidR="000C5FFA" w:rsidRDefault="009D3323" w:rsidP="0000148D">
      <w:pPr>
        <w:pStyle w:val="Heading5"/>
      </w:pPr>
      <w:r>
        <w:rPr>
          <w:rFonts w:hint="eastAsia"/>
        </w:rPr>
        <w:t>7.1.3.1.2</w:t>
      </w:r>
      <w:r>
        <w:tab/>
      </w:r>
      <w:r w:rsidR="0000148D">
        <w:t>N</w:t>
      </w:r>
      <w:r>
        <w:rPr>
          <w:rFonts w:hint="eastAsia"/>
        </w:rPr>
        <w:t>on-coherent</w:t>
      </w:r>
    </w:p>
    <w:p w14:paraId="5463986E" w14:textId="29DB99D1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71C654A5" wp14:editId="22B5E473">
            <wp:extent cx="8488045" cy="5363210"/>
            <wp:effectExtent l="0" t="0" r="8255" b="8890"/>
            <wp:docPr id="115767759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B9F43" w14:textId="68A8A33E" w:rsidR="000C5FFA" w:rsidRDefault="0000148D" w:rsidP="0000148D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7.1.3.1.2 - 1</w:t>
      </w:r>
    </w:p>
    <w:p w14:paraId="6CB73F26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7.1.3.1.2 - 1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5"/>
        <w:gridCol w:w="1500"/>
        <w:gridCol w:w="1500"/>
        <w:gridCol w:w="903"/>
        <w:gridCol w:w="774"/>
        <w:gridCol w:w="811"/>
        <w:gridCol w:w="846"/>
        <w:gridCol w:w="863"/>
        <w:gridCol w:w="1184"/>
        <w:gridCol w:w="1051"/>
        <w:gridCol w:w="1184"/>
        <w:gridCol w:w="1211"/>
        <w:gridCol w:w="1349"/>
      </w:tblGrid>
      <w:tr w:rsidR="00346E05" w:rsidRPr="0000148D" w14:paraId="5D5C82D6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CFE930F" w14:textId="77777777" w:rsidR="00346E05" w:rsidRPr="0000148D" w:rsidRDefault="00346E05" w:rsidP="0000148D">
            <w:pPr>
              <w:pStyle w:val="TAH"/>
              <w:rPr>
                <w:rFonts w:eastAsia="DengXian"/>
                <w:lang w:val="fr-FR"/>
              </w:rPr>
            </w:pPr>
            <w:r w:rsidRPr="0000148D">
              <w:rPr>
                <w:rFonts w:eastAsia="DengXian"/>
                <w:lang w:val="fr-FR"/>
              </w:rPr>
              <w:t xml:space="preserve">TDL-A, </w:t>
            </w:r>
            <w:proofErr w:type="spellStart"/>
            <w:r w:rsidRPr="0000148D">
              <w:rPr>
                <w:rFonts w:eastAsia="DengXian"/>
                <w:lang w:val="fr-FR"/>
              </w:rPr>
              <w:t>device</w:t>
            </w:r>
            <w:proofErr w:type="spellEnd"/>
            <w:r w:rsidRPr="0000148D">
              <w:rPr>
                <w:rFonts w:eastAsia="DengXian"/>
                <w:lang w:val="fr-FR"/>
              </w:rPr>
              <w:t xml:space="preserve"> 1, non-</w:t>
            </w:r>
            <w:proofErr w:type="spellStart"/>
            <w:r w:rsidRPr="0000148D">
              <w:rPr>
                <w:rFonts w:eastAsia="DengXian"/>
                <w:lang w:val="fr-FR"/>
              </w:rPr>
              <w:t>coherent</w:t>
            </w:r>
            <w:proofErr w:type="spellEnd"/>
          </w:p>
        </w:tc>
      </w:tr>
      <w:tr w:rsidR="00346E05" w14:paraId="3CBBF942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41142428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1A6F37D1" w14:textId="77777777" w:rsidTr="00346E05">
        <w:trPr>
          <w:trHeight w:val="280"/>
        </w:trPr>
        <w:tc>
          <w:tcPr>
            <w:tcW w:w="407" w:type="pct"/>
            <w:shd w:val="clear" w:color="D9E1F2" w:fill="D9E1F2"/>
            <w:noWrap/>
            <w:vAlign w:val="center"/>
            <w:hideMark/>
          </w:tcPr>
          <w:p w14:paraId="125633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0136B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5415F4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694B34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53280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4" w:type="pct"/>
            <w:shd w:val="clear" w:color="D9E1F2" w:fill="D9E1F2"/>
            <w:noWrap/>
            <w:vAlign w:val="center"/>
            <w:hideMark/>
          </w:tcPr>
          <w:p w14:paraId="7D8668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85410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3C1BF9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83B88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3EFD37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354BC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34D622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1" w:type="pct"/>
            <w:shd w:val="clear" w:color="D9E1F2" w:fill="D9E1F2"/>
            <w:noWrap/>
            <w:vAlign w:val="center"/>
            <w:hideMark/>
          </w:tcPr>
          <w:p w14:paraId="15EF5A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D06091C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37BD0E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E488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5B16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6AEC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9EFD4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0AF31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093F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9E837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B690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C541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706A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7BB5D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A0781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356</w:t>
            </w:r>
          </w:p>
        </w:tc>
      </w:tr>
      <w:tr w:rsidR="00346E05" w14:paraId="3D6ED43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B9853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C4AD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459B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2742F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4192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4AF85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CAC66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CE45D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0FD7F8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723A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8385E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58025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3DC9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</w:tr>
      <w:tr w:rsidR="00346E05" w14:paraId="5E76F1F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FD0A1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DE91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846D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D5C51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9AD92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04" w:type="pct"/>
            <w:vMerge/>
            <w:vAlign w:val="center"/>
            <w:hideMark/>
          </w:tcPr>
          <w:p w14:paraId="12D17E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DD34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62692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DFC1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16D8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8CE1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DAD16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43C75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283</w:t>
            </w:r>
          </w:p>
        </w:tc>
      </w:tr>
      <w:tr w:rsidR="00346E05" w14:paraId="43CBEBE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42EB7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F52D5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07CF47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E636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C7EE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15.2</w:t>
            </w:r>
          </w:p>
        </w:tc>
        <w:tc>
          <w:tcPr>
            <w:tcW w:w="304" w:type="pct"/>
            <w:vMerge/>
            <w:vAlign w:val="center"/>
            <w:hideMark/>
          </w:tcPr>
          <w:p w14:paraId="201798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4527F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BF930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BD9C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32349D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7A6B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E6964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53BE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319</w:t>
            </w:r>
          </w:p>
        </w:tc>
      </w:tr>
      <w:tr w:rsidR="00346E05" w14:paraId="19E10DD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126F6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EC7D1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/>
            <w:vAlign w:val="center"/>
            <w:hideMark/>
          </w:tcPr>
          <w:p w14:paraId="62C357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FEC3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A962E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4" w:type="pct"/>
            <w:vMerge/>
            <w:vAlign w:val="center"/>
            <w:hideMark/>
          </w:tcPr>
          <w:p w14:paraId="0E90DD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69901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6C9F6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00E3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61865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FAE1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9B6B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7BF1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244</w:t>
            </w:r>
          </w:p>
        </w:tc>
      </w:tr>
      <w:tr w:rsidR="00346E05" w14:paraId="0CD891C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9DCC2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2086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C43B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21D2B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1F22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98C49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5ED68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FD1D9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0A00D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729A7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0F4D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1976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DC05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247</w:t>
            </w:r>
          </w:p>
        </w:tc>
      </w:tr>
      <w:tr w:rsidR="00346E05" w14:paraId="0F7957C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B5E1B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4576F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9556E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D8B97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3B8F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7.7</w:t>
            </w:r>
          </w:p>
        </w:tc>
        <w:tc>
          <w:tcPr>
            <w:tcW w:w="304" w:type="pct"/>
            <w:vMerge/>
            <w:vAlign w:val="center"/>
            <w:hideMark/>
          </w:tcPr>
          <w:p w14:paraId="3AF54A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4170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C74AD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3BFD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0F666C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4DFF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654A9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8FEBB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346E05" w14:paraId="5BDE76C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D299F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E05C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3A3C6B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AEE7E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A8881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11.35</w:t>
            </w:r>
          </w:p>
        </w:tc>
        <w:tc>
          <w:tcPr>
            <w:tcW w:w="304" w:type="pct"/>
            <w:vMerge/>
            <w:vAlign w:val="center"/>
            <w:hideMark/>
          </w:tcPr>
          <w:p w14:paraId="11CC7F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351A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942DB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E4ED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5D7336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08F4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A9B1F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C1C7C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301</w:t>
            </w:r>
          </w:p>
        </w:tc>
      </w:tr>
      <w:tr w:rsidR="00346E05" w14:paraId="4ABDAA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07FA2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9A81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15C05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2473C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9.99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1F605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13.92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64999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9D87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6720C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6743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348FD0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4555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AF8F1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4896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757</w:t>
            </w:r>
          </w:p>
        </w:tc>
      </w:tr>
      <w:tr w:rsidR="00346E05" w14:paraId="4B08AB6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946CB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C0B53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7E7D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4A47E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A003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6B492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74BD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1875A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B041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4D174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8198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BD8B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29DCE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733</w:t>
            </w:r>
          </w:p>
        </w:tc>
      </w:tr>
      <w:tr w:rsidR="00346E05" w14:paraId="3ABE581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A4FF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E378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A306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8346D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6002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4" w:type="pct"/>
            <w:vMerge/>
            <w:vAlign w:val="center"/>
            <w:hideMark/>
          </w:tcPr>
          <w:p w14:paraId="244BD5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4A0E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00ADD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BEBAE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8CAB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95A0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D330A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A29A5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115</w:t>
            </w:r>
          </w:p>
        </w:tc>
      </w:tr>
      <w:tr w:rsidR="00346E05" w14:paraId="2044F7A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34666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DA68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E6DD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2DD6D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3C43F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AD3C5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946D8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DDD1F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56FE46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F53F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9506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237E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AB64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127</w:t>
            </w:r>
          </w:p>
        </w:tc>
      </w:tr>
      <w:tr w:rsidR="00346E05" w14:paraId="3248FE5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0DCF2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519F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61E0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EE5B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4878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4" w:type="pct"/>
            <w:vMerge/>
            <w:vAlign w:val="center"/>
            <w:hideMark/>
          </w:tcPr>
          <w:p w14:paraId="304D0A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69252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678F3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692D9A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583C0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7F29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B70C7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0A12D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891</w:t>
            </w:r>
          </w:p>
        </w:tc>
      </w:tr>
      <w:tr w:rsidR="00346E05" w14:paraId="18707C8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55254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81A1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2618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873F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98BF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0852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610C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439FC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F91CB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73315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C55A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73A5C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05BE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625</w:t>
            </w:r>
          </w:p>
        </w:tc>
      </w:tr>
      <w:tr w:rsidR="00346E05" w14:paraId="40FCB44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E6597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A849C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C6382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820D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4F0E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5BDAE0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6D684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E9783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9A22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5172A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BF81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1CC73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7D4C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200</w:t>
            </w:r>
          </w:p>
        </w:tc>
      </w:tr>
      <w:tr w:rsidR="00346E05" w14:paraId="25013A6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99BF6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F412B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23CAA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C69D6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5D60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5463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0811F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A3F1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7CA1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4398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4BB3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72A24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D0D8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346</w:t>
            </w:r>
          </w:p>
        </w:tc>
      </w:tr>
      <w:tr w:rsidR="00346E05" w14:paraId="5135F5E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B2AE4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7C98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F33A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06A6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236D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F22A5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29D4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12BD92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BC1F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4FEBE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CC3F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5B0A7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516A7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340</w:t>
            </w:r>
          </w:p>
        </w:tc>
      </w:tr>
      <w:tr w:rsidR="00346E05" w14:paraId="499DA5D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E28B7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2015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E4D9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E7E26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8A224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04" w:type="pct"/>
            <w:vMerge/>
            <w:vAlign w:val="center"/>
            <w:hideMark/>
          </w:tcPr>
          <w:p w14:paraId="4F5610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B984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F2B25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5995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CC7B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17B544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00F00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87DF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580</w:t>
            </w:r>
          </w:p>
        </w:tc>
      </w:tr>
      <w:tr w:rsidR="00346E05" w14:paraId="7760210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EF7A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43FA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F589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AEC9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97C9F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CFD43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0838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7D7C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2F32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FAC33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C5063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315BB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CC15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572</w:t>
            </w:r>
          </w:p>
        </w:tc>
      </w:tr>
      <w:tr w:rsidR="00346E05" w14:paraId="382C79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DDF7C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1B56A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7B1F8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A72F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E1C2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0FF2C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0860CB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46E96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850D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64B6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AED1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3FAD57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10D0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204</w:t>
            </w:r>
          </w:p>
        </w:tc>
      </w:tr>
      <w:tr w:rsidR="00346E05" w14:paraId="06A7674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41F0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C272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AAC5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5997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91B7D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E9DA7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12F9B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5C8C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B7A92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5CF2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C9F9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86D3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263B8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566</w:t>
            </w:r>
          </w:p>
        </w:tc>
      </w:tr>
      <w:tr w:rsidR="00346E05" w14:paraId="2564E73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319F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D21D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D494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64372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7C5D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209C7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04A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6D09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0A0A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3E56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E3B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86BB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FC436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564</w:t>
            </w:r>
          </w:p>
        </w:tc>
      </w:tr>
      <w:tr w:rsidR="00346E05" w14:paraId="6614A25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B080E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19F6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2097B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0D0CD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6E5D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4" w:type="pct"/>
            <w:vMerge/>
            <w:vAlign w:val="center"/>
            <w:hideMark/>
          </w:tcPr>
          <w:p w14:paraId="25FF3B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92E6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D9F65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0001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647EE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A085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92259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BF47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196</w:t>
            </w:r>
          </w:p>
        </w:tc>
      </w:tr>
      <w:tr w:rsidR="00346E05" w14:paraId="051DAE6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0A408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FDE08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0449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38E74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1C7C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7EDD85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35D83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57B6D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13D8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73EF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1C930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E5FBF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A3F2F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765</w:t>
            </w:r>
          </w:p>
        </w:tc>
      </w:tr>
      <w:tr w:rsidR="00346E05" w14:paraId="34C3073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EB948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229D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F3A1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9718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9C4A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5D27E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759B4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76FB3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35381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5AED8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FAE97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7F56E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9CD5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771</w:t>
            </w:r>
          </w:p>
        </w:tc>
      </w:tr>
      <w:tr w:rsidR="00346E05" w14:paraId="03142EA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F9B3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648D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943B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CE3B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1C852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15.39</w:t>
            </w:r>
          </w:p>
        </w:tc>
        <w:tc>
          <w:tcPr>
            <w:tcW w:w="304" w:type="pct"/>
            <w:vMerge/>
            <w:vAlign w:val="center"/>
            <w:hideMark/>
          </w:tcPr>
          <w:p w14:paraId="0D13B7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6240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C57BC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CF5FE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444E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9125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4C53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3847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735</w:t>
            </w:r>
          </w:p>
        </w:tc>
      </w:tr>
      <w:tr w:rsidR="00346E05" w14:paraId="2CA73C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4EF3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E00A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FC1C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D500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7082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3F48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9D000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BBA8F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3196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6D46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431B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8FE5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F5F0D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743</w:t>
            </w:r>
          </w:p>
        </w:tc>
      </w:tr>
      <w:tr w:rsidR="00346E05" w14:paraId="5DC1A0A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C62C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9DF5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CE58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826E8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7C529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4" w:type="pct"/>
            <w:vMerge/>
            <w:vAlign w:val="center"/>
            <w:hideMark/>
          </w:tcPr>
          <w:p w14:paraId="61DE62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7CFB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4B787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CA7D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564A00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0DFA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4B85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33E07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881</w:t>
            </w:r>
          </w:p>
        </w:tc>
      </w:tr>
      <w:tr w:rsidR="00346E05" w14:paraId="487AB59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83DE7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9E47E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CEBF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A75F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2F6DE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3B263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D8D10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7D12B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6E53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97675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8452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6F51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A3F1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877</w:t>
            </w:r>
          </w:p>
        </w:tc>
      </w:tr>
      <w:tr w:rsidR="00346E05" w14:paraId="0E8DEA6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9529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3656C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250A52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0054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C23A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04" w:type="pct"/>
            <w:vMerge/>
            <w:vAlign w:val="center"/>
            <w:hideMark/>
          </w:tcPr>
          <w:p w14:paraId="39456E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AE17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CB8DC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F75E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0EF113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7540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3299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24A11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865</w:t>
            </w:r>
          </w:p>
        </w:tc>
      </w:tr>
      <w:tr w:rsidR="00346E05" w14:paraId="2A9DEB5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5669D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B906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3BF3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FD72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2529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5C40D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D4213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E02C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51B4F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3D17F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137B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7103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7AD33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869</w:t>
            </w:r>
          </w:p>
        </w:tc>
      </w:tr>
      <w:tr w:rsidR="00346E05" w14:paraId="441FB4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75AAF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D0A44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/>
            <w:vAlign w:val="center"/>
            <w:hideMark/>
          </w:tcPr>
          <w:p w14:paraId="4E02B9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98B6E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5287D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15.8</w:t>
            </w:r>
          </w:p>
        </w:tc>
        <w:tc>
          <w:tcPr>
            <w:tcW w:w="304" w:type="pct"/>
            <w:vMerge/>
            <w:vAlign w:val="center"/>
            <w:hideMark/>
          </w:tcPr>
          <w:p w14:paraId="0D6975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CA46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7F0A1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7ED1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3D499E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41A1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CDEB0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2428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853</w:t>
            </w:r>
          </w:p>
        </w:tc>
      </w:tr>
      <w:tr w:rsidR="00346E05" w14:paraId="3399AFB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F6477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C5294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7219D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F9326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327B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ABB71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EDA1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E6C81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9F28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E009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CE54D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D71D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EA38E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849</w:t>
            </w:r>
          </w:p>
        </w:tc>
      </w:tr>
      <w:tr w:rsidR="00346E05" w14:paraId="7A22A08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9F724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941EE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6C02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A815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585F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7745C3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A7C7C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4BA7E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80BD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630178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88A5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774EF4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F7A9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731</w:t>
            </w:r>
          </w:p>
        </w:tc>
      </w:tr>
      <w:tr w:rsidR="00346E05" w14:paraId="2E771F6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7552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DE81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1567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2927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CCFA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AC1C1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624D4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DF9DF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5F40B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E6470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3D0B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6FDC3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31B8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727</w:t>
            </w:r>
          </w:p>
        </w:tc>
      </w:tr>
      <w:tr w:rsidR="00346E05" w14:paraId="28A1AF8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AFBD7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79EA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21BA4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9944E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99FFB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98895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77D225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3F069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130C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D957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0689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8E72F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80F93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325</w:t>
            </w:r>
          </w:p>
        </w:tc>
      </w:tr>
      <w:tr w:rsidR="00346E05" w14:paraId="563E70A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DD80A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1730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8AF8F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1E5D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2036D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11.71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8984A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55FD8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19049F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7157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54369F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9838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0C0C2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DF40A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629</w:t>
            </w:r>
          </w:p>
        </w:tc>
      </w:tr>
      <w:tr w:rsidR="00346E05" w14:paraId="430D066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7442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B19E4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5353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AFEA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B57A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E323F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ABF3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7AC6F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D4CA8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EB5B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0FF6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793F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9970E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659</w:t>
            </w:r>
          </w:p>
        </w:tc>
      </w:tr>
      <w:tr w:rsidR="00346E05" w14:paraId="009B979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BA7F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BEBC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641D9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30B1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21FC7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58240F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A6C8F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1BEDC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2FBB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2CD0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492F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8B02B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9828E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613</w:t>
            </w:r>
          </w:p>
        </w:tc>
      </w:tr>
      <w:tr w:rsidR="00346E05" w14:paraId="590957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C1268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3059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EE3A7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AF11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2E48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304" w:type="pct"/>
            <w:vMerge/>
            <w:vAlign w:val="center"/>
            <w:hideMark/>
          </w:tcPr>
          <w:p w14:paraId="43B2D1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2B43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CB7B2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41C0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B7EC8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9D10B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43A118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63DB9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585</w:t>
            </w:r>
          </w:p>
        </w:tc>
      </w:tr>
      <w:tr w:rsidR="00346E05" w14:paraId="66E94C1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67EE1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C9A49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014F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B5938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DDF0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56A9A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5B8A7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7F28F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F6DF6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8A394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8AE9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A21CA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D5AFE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593</w:t>
            </w:r>
          </w:p>
        </w:tc>
      </w:tr>
      <w:tr w:rsidR="00346E05" w14:paraId="1FA16A3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1860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2F62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E506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E3A34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9FF0E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4" w:type="pct"/>
            <w:vMerge/>
            <w:vAlign w:val="center"/>
            <w:hideMark/>
          </w:tcPr>
          <w:p w14:paraId="28E748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BC5FC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57FA8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5FC0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D74B2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E5F3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40AFB1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F425A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615</w:t>
            </w:r>
          </w:p>
        </w:tc>
      </w:tr>
      <w:tr w:rsidR="00346E05" w14:paraId="18591C3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E73DB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DAD27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6E312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5948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C4D26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46C7B2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61524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4322D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3FF13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5BA826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E438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A526D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425F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331</w:t>
            </w:r>
          </w:p>
        </w:tc>
      </w:tr>
      <w:tr w:rsidR="00346E05" w14:paraId="0870ACD3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2D9D0C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CF486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BDD8D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9B9D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60101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F9747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9A8B5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84B53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BEC4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D97E3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70035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E0B24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767B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815</w:t>
            </w:r>
          </w:p>
        </w:tc>
      </w:tr>
      <w:tr w:rsidR="00346E05" w14:paraId="3465052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A2C1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D390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535E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36D36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FDAA5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1FB48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299E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7B2EF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698A9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9A994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A325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2D31B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DC95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823</w:t>
            </w:r>
          </w:p>
        </w:tc>
      </w:tr>
      <w:tr w:rsidR="00346E05" w14:paraId="1E32BC3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2835D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A596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/>
            <w:vAlign w:val="center"/>
            <w:hideMark/>
          </w:tcPr>
          <w:p w14:paraId="7F7FA8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F6565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FE295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04" w:type="pct"/>
            <w:vMerge/>
            <w:vAlign w:val="center"/>
            <w:hideMark/>
          </w:tcPr>
          <w:p w14:paraId="428FA5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BD0CF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C670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CEF7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DF395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B67C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7DC11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9C7B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814</w:t>
            </w:r>
          </w:p>
        </w:tc>
      </w:tr>
      <w:tr w:rsidR="00346E05" w14:paraId="123508F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B6A9C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0BB8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B4EF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84BD3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0EFF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752C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C260D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ADB78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0ADD7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22CF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71CD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E798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1C01D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822</w:t>
            </w:r>
          </w:p>
        </w:tc>
      </w:tr>
      <w:tr w:rsidR="00346E05" w14:paraId="65A292C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7A561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9050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7B9A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DF2A7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121DD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B4721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62DAE4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283F8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DB41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57DFC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4875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2FD07B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2F17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355</w:t>
            </w:r>
          </w:p>
        </w:tc>
      </w:tr>
      <w:tr w:rsidR="00346E05" w14:paraId="48F21B6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8E4CE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C598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750A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1066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3BEF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272AD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892D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D9CE3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16D94C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504D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C1F3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3ACC1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57808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363</w:t>
            </w:r>
          </w:p>
        </w:tc>
      </w:tr>
      <w:tr w:rsidR="00346E05" w14:paraId="2ADA147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B124B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F8D4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FF9BB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9170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A127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4" w:type="pct"/>
            <w:vMerge/>
            <w:vAlign w:val="center"/>
            <w:hideMark/>
          </w:tcPr>
          <w:p w14:paraId="496EF7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11C5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1C13E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7AC5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9EB02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D54A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9621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698B1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271</w:t>
            </w:r>
          </w:p>
        </w:tc>
      </w:tr>
      <w:tr w:rsidR="00346E05" w14:paraId="3CE311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B5093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3CD6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ED1B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04C6D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10DE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52749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2EF0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6BA3A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537B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AB563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AE27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29A1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F3344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280</w:t>
            </w:r>
          </w:p>
        </w:tc>
      </w:tr>
      <w:tr w:rsidR="00346E05" w14:paraId="5B7D70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E2B57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C972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382C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1F30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A1BE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F1B49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EC49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7C599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A134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D5AAC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8F55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7E2A7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D52C5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812</w:t>
            </w:r>
          </w:p>
        </w:tc>
      </w:tr>
      <w:tr w:rsidR="00346E05" w14:paraId="7DEE6E7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661EC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5AA3C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D8B7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1325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88DD0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3899A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07CD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36796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80BCC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9FF5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A677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33AC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739A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820</w:t>
            </w:r>
          </w:p>
        </w:tc>
      </w:tr>
      <w:tr w:rsidR="00346E05" w14:paraId="7AFD59F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1094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A2F71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90F83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33529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9862F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14.8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BE4A1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D1706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755BA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D34C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B1864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D6AE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3FAA5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1A5A6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316</w:t>
            </w:r>
          </w:p>
        </w:tc>
      </w:tr>
      <w:tr w:rsidR="00346E05" w14:paraId="1128C15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4725C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25E5A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B230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6F099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37F6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90005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D342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39D8B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DFD12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BC8F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E92F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8D84C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CEAA7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310</w:t>
            </w:r>
          </w:p>
        </w:tc>
      </w:tr>
      <w:tr w:rsidR="00346E05" w14:paraId="0CF99FD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38E6A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88F0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45884A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940B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292C0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vMerge/>
            <w:vAlign w:val="center"/>
            <w:hideMark/>
          </w:tcPr>
          <w:p w14:paraId="52DE98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920D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E0FE9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7763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62B6F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5218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82E1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31022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262</w:t>
            </w:r>
          </w:p>
        </w:tc>
      </w:tr>
      <w:tr w:rsidR="00346E05" w14:paraId="5C51306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766E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8A2F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596E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E545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955D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132E5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A5F1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12950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8F2F5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BAFB4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99AB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84536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23DEA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256</w:t>
            </w:r>
          </w:p>
        </w:tc>
      </w:tr>
      <w:tr w:rsidR="00346E05" w14:paraId="52C83EB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1BBE4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02F26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7BEA23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05E72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26BD6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4" w:type="pct"/>
            <w:vMerge/>
            <w:vAlign w:val="center"/>
            <w:hideMark/>
          </w:tcPr>
          <w:p w14:paraId="1DFE7B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D67B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D5689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E243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623170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B9AB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70361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7BB98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298</w:t>
            </w:r>
          </w:p>
        </w:tc>
      </w:tr>
      <w:tr w:rsidR="00346E05" w14:paraId="04770E3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71B08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1030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1D2E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D7EFA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B689C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75481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EE41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49EA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8A4B8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23CA2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33C8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CA067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0C22E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292</w:t>
            </w:r>
          </w:p>
        </w:tc>
      </w:tr>
      <w:tr w:rsidR="00346E05" w14:paraId="23F8AC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66886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F444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FE6AD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F90AB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0918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3ED35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2EC8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3D01D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0175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0CFF0D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9B0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1C744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48C43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756</w:t>
            </w:r>
          </w:p>
        </w:tc>
      </w:tr>
      <w:tr w:rsidR="00346E05" w14:paraId="76BFBD3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5F64A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9142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A20D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AE166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42031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22684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AC403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C171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20E3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B56F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847D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0CB15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0AAD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732</w:t>
            </w:r>
          </w:p>
        </w:tc>
      </w:tr>
      <w:tr w:rsidR="00346E05" w14:paraId="0F19D9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CA7F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7B1B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DBF9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9FB21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24709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0A5529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1ABB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C88E7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2155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8DF88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7B4C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3A71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2038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626</w:t>
            </w:r>
          </w:p>
        </w:tc>
      </w:tr>
      <w:tr w:rsidR="00346E05" w14:paraId="56319FC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DC9E5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8317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3A19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0039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AE0F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C9D28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29CA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4373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B862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C9C0F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0C6F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0E45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902D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890</w:t>
            </w:r>
          </w:p>
        </w:tc>
      </w:tr>
      <w:tr w:rsidR="00346E05" w14:paraId="329DDD4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CB1E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6F87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8AA51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07BE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91C8A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6FF29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5EB5D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16705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49DD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4BAE3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AFF4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95688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7B3AA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201</w:t>
            </w:r>
          </w:p>
        </w:tc>
      </w:tr>
      <w:tr w:rsidR="00346E05" w14:paraId="5BE9F8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D3EEA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A989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022C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E682C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D8E6B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0.25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BCCC0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019F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1E4B2A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97D1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F5FBE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17AF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2C35B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A2B4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922</w:t>
            </w:r>
          </w:p>
        </w:tc>
      </w:tr>
      <w:tr w:rsidR="00346E05" w14:paraId="0F77300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9F327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4AC6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C047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E729C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EDD8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89093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7BAF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CF558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6388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4671F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364E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55DBA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7C659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921</w:t>
            </w:r>
          </w:p>
        </w:tc>
      </w:tr>
      <w:tr w:rsidR="00346E05" w14:paraId="00D5E2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A7B47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66D1F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58FA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78307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C7D5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655268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8D08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E8DDA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F69D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A136B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60DE2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DC201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CDD0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345</w:t>
            </w:r>
          </w:p>
        </w:tc>
      </w:tr>
      <w:tr w:rsidR="00346E05" w14:paraId="0401F9D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85C5B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3D3F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BBB2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B878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90415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CA32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40575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607E4F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8CAE2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A547D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558E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4DD8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46E3C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339</w:t>
            </w:r>
          </w:p>
        </w:tc>
      </w:tr>
      <w:tr w:rsidR="00346E05" w14:paraId="448BEE7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ADB6F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6091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6BB28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51EF4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9F66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304" w:type="pct"/>
            <w:vMerge/>
            <w:vAlign w:val="center"/>
            <w:hideMark/>
          </w:tcPr>
          <w:p w14:paraId="612B27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F8A76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DE0FF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BAA9C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B322A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3EA44A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FBEF9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7EB9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560</w:t>
            </w:r>
          </w:p>
        </w:tc>
      </w:tr>
      <w:tr w:rsidR="00346E05" w14:paraId="5030CDC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74857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573D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EF26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F997D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E7CAE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03DE8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20DEF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BA0B8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E53C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48552A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4DAF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D5094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76D89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552</w:t>
            </w:r>
          </w:p>
        </w:tc>
      </w:tr>
      <w:tr w:rsidR="00346E05" w14:paraId="11DCFA0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B5271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CEB1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7DAB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81C2E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1.54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C28CA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3E91B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CCCD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5BE26F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DEE8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A8423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4754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1D7A53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DEAE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925</w:t>
            </w:r>
          </w:p>
        </w:tc>
      </w:tr>
      <w:tr w:rsidR="00346E05" w14:paraId="1CF8BBB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718F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A965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A149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F886C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BDCD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F9246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9B045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A76A4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4855C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B468B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C5621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F53EC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196B0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924</w:t>
            </w:r>
          </w:p>
        </w:tc>
      </w:tr>
      <w:tr w:rsidR="00346E05" w14:paraId="777A621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D467D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43D00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46A1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AAC8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DE09F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D542D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156B1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5DFA4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B255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77809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166C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5E47DD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607E2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205</w:t>
            </w:r>
          </w:p>
        </w:tc>
      </w:tr>
      <w:tr w:rsidR="00346E05" w14:paraId="0EE8553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D126B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6A158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6CE94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1B42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6C2F4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342A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C4BF4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9021E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4C41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57971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1205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15B6E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A333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544</w:t>
            </w:r>
          </w:p>
        </w:tc>
      </w:tr>
      <w:tr w:rsidR="00346E05" w14:paraId="76DD64C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21A5D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8E33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25F88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5FF90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84575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BC6D1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56EB2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2D40B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B854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9452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A2340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56C83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F0250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546</w:t>
            </w:r>
          </w:p>
        </w:tc>
      </w:tr>
      <w:tr w:rsidR="00346E05" w14:paraId="3BE6D7C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70B4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CBD53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3578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C5F77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57054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4" w:type="pct"/>
            <w:vMerge/>
            <w:vAlign w:val="center"/>
            <w:hideMark/>
          </w:tcPr>
          <w:p w14:paraId="1168C3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1CE4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785C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89EF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8C59B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DE1B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6CD4D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D316B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197</w:t>
            </w:r>
          </w:p>
        </w:tc>
      </w:tr>
      <w:tr w:rsidR="00346E05" w14:paraId="4AA550A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1EFE5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30FB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26A6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D02B5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71A8F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vMerge/>
            <w:vAlign w:val="center"/>
            <w:hideMark/>
          </w:tcPr>
          <w:p w14:paraId="111243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BA7C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13671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AF95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B168A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D2BF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21B2F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8095F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764</w:t>
            </w:r>
          </w:p>
        </w:tc>
      </w:tr>
      <w:tr w:rsidR="00346E05" w14:paraId="1A1E46D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3138F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6884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BF0C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06186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7B22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6E795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6E1C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4092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C52AA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7246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061D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E960D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8889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770</w:t>
            </w:r>
          </w:p>
        </w:tc>
      </w:tr>
      <w:tr w:rsidR="00346E05" w14:paraId="3840503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69098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3AEE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CAC1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47DDE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BBBE9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4.42</w:t>
            </w:r>
          </w:p>
        </w:tc>
        <w:tc>
          <w:tcPr>
            <w:tcW w:w="304" w:type="pct"/>
            <w:vMerge/>
            <w:vAlign w:val="center"/>
            <w:hideMark/>
          </w:tcPr>
          <w:p w14:paraId="53001C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4919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D6B95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2364BF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0446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E07DE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E0E8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55210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734</w:t>
            </w:r>
          </w:p>
        </w:tc>
      </w:tr>
      <w:tr w:rsidR="00346E05" w14:paraId="25A66AC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65162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2CAA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8C45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4B4B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A0285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93954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64B4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D5FA7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AC1B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A959B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7F6E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BC906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0890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742</w:t>
            </w:r>
          </w:p>
        </w:tc>
      </w:tr>
      <w:tr w:rsidR="00346E05" w14:paraId="06BB9A4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C5AF0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D929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120EE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7C9C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8BBB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304" w:type="pct"/>
            <w:vMerge/>
            <w:vAlign w:val="center"/>
            <w:hideMark/>
          </w:tcPr>
          <w:p w14:paraId="65B36C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47C2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F06D8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BCD7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B9627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8434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DF36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32B7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908</w:t>
            </w:r>
          </w:p>
        </w:tc>
      </w:tr>
      <w:tr w:rsidR="00346E05" w14:paraId="0CD4B8C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61A09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E89B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B29A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3D2A5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3181C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04" w:type="pct"/>
            <w:vMerge/>
            <w:vAlign w:val="center"/>
            <w:hideMark/>
          </w:tcPr>
          <w:p w14:paraId="0F0FC9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B5BC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608F8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3545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43A78E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E0B9D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EB597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76F1D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880</w:t>
            </w:r>
          </w:p>
        </w:tc>
      </w:tr>
      <w:tr w:rsidR="00346E05" w14:paraId="1AE2171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7C23B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70C1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BE90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A800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2257C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324A8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5DB3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B8B9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AA6F0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163CB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8348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9306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A6EE2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876</w:t>
            </w:r>
          </w:p>
        </w:tc>
      </w:tr>
      <w:tr w:rsidR="00346E05" w14:paraId="6F1044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E9C7A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40488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3CFCBA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69CF5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E8378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4" w:type="pct"/>
            <w:vMerge/>
            <w:vAlign w:val="center"/>
            <w:hideMark/>
          </w:tcPr>
          <w:p w14:paraId="64AE20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261F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C85AE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FB8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17A8D1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8906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D0DA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5E5C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864</w:t>
            </w:r>
          </w:p>
        </w:tc>
      </w:tr>
      <w:tr w:rsidR="00346E05" w14:paraId="27E6362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E28F7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B072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199D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AB51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6DB0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1B59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4B57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06C73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8C7D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7C837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FF74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3363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758E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868</w:t>
            </w:r>
          </w:p>
        </w:tc>
      </w:tr>
      <w:tr w:rsidR="00346E05" w14:paraId="2E340CB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5B768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3E5D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90C7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4BDA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4FB11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4" w:type="pct"/>
            <w:vMerge/>
            <w:vAlign w:val="center"/>
            <w:hideMark/>
          </w:tcPr>
          <w:p w14:paraId="2ECA18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A1825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B6B39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B98AE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3B7C99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116C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86A6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BF62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133</w:t>
            </w:r>
          </w:p>
        </w:tc>
      </w:tr>
      <w:tr w:rsidR="00346E05" w14:paraId="209B404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D7C3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8195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4E73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BC04D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5E0B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1DF5D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1561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C525B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E8897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924BA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17C0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72D84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84EC2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145</w:t>
            </w:r>
          </w:p>
        </w:tc>
      </w:tr>
      <w:tr w:rsidR="00346E05" w14:paraId="532A381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EFE7C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3E8D8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D617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E4972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C86C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4" w:type="pct"/>
            <w:vMerge/>
            <w:vAlign w:val="center"/>
            <w:hideMark/>
          </w:tcPr>
          <w:p w14:paraId="6DF5E5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704C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84362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C1E43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014C7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3A82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27BC28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759D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910</w:t>
            </w:r>
          </w:p>
        </w:tc>
      </w:tr>
      <w:tr w:rsidR="00346E05" w14:paraId="2ACFE7A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5B591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A77D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83A6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983A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4FA90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04" w:type="pct"/>
            <w:vMerge/>
            <w:vAlign w:val="center"/>
            <w:hideMark/>
          </w:tcPr>
          <w:p w14:paraId="2B7805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890B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8922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F3EB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259FAB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97117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02A2D2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7FA4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852</w:t>
            </w:r>
          </w:p>
        </w:tc>
      </w:tr>
      <w:tr w:rsidR="00346E05" w14:paraId="2B964A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4F711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5E33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EA68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AA71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E0FE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38B26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757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800BC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4690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12FD2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9991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60EA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09E4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848</w:t>
            </w:r>
          </w:p>
        </w:tc>
      </w:tr>
      <w:tr w:rsidR="00346E05" w14:paraId="164B67C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ACCE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3761C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2B97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45EB5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63FB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4" w:type="pct"/>
            <w:vMerge/>
            <w:vAlign w:val="center"/>
            <w:hideMark/>
          </w:tcPr>
          <w:p w14:paraId="06ADBD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5363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41760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CC52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85BD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1C129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A5C86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A7E6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909</w:t>
            </w:r>
          </w:p>
        </w:tc>
      </w:tr>
      <w:tr w:rsidR="00346E05" w14:paraId="42BC0A0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D921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5D4B3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0.44</w:t>
            </w:r>
          </w:p>
        </w:tc>
        <w:tc>
          <w:tcPr>
            <w:tcW w:w="545" w:type="pct"/>
            <w:vMerge/>
            <w:vAlign w:val="center"/>
            <w:hideMark/>
          </w:tcPr>
          <w:p w14:paraId="5C086A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DC9A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F0DEC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4" w:type="pct"/>
            <w:vMerge/>
            <w:vAlign w:val="center"/>
            <w:hideMark/>
          </w:tcPr>
          <w:p w14:paraId="4429D7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42EFE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F7BB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CF7E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</w:t>
            </w:r>
          </w:p>
        </w:tc>
        <w:tc>
          <w:tcPr>
            <w:tcW w:w="333" w:type="pct"/>
            <w:vMerge/>
            <w:vAlign w:val="center"/>
            <w:hideMark/>
          </w:tcPr>
          <w:p w14:paraId="36263F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4CF2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7037F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3184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911</w:t>
            </w:r>
          </w:p>
        </w:tc>
      </w:tr>
      <w:tr w:rsidR="00346E05" w14:paraId="3A11930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2D9DA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ABDB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DFDFB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3A814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2297E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3.77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CEAAC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F4A3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139A2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29A3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0778B7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D23B3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BAD8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406F5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913</w:t>
            </w:r>
          </w:p>
        </w:tc>
      </w:tr>
      <w:tr w:rsidR="00346E05" w14:paraId="3BD0D86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F42DC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0C03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EFE0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37911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9D15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3583A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ABE5D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41C55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07A9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6EEE9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6E1C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947BF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9128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912</w:t>
            </w:r>
          </w:p>
        </w:tc>
      </w:tr>
      <w:tr w:rsidR="00346E05" w14:paraId="1A70D8B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60B6D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7829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45" w:type="pct"/>
            <w:vMerge/>
            <w:vAlign w:val="center"/>
            <w:hideMark/>
          </w:tcPr>
          <w:p w14:paraId="0FD160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E6524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3.68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92C98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4.05</w:t>
            </w:r>
          </w:p>
        </w:tc>
        <w:tc>
          <w:tcPr>
            <w:tcW w:w="304" w:type="pct"/>
            <w:vMerge/>
            <w:vAlign w:val="center"/>
            <w:hideMark/>
          </w:tcPr>
          <w:p w14:paraId="7EDA73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A0CA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C916B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C2A5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1362A2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00C2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2C8C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A16DE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916</w:t>
            </w:r>
          </w:p>
        </w:tc>
      </w:tr>
      <w:tr w:rsidR="00346E05" w14:paraId="56C0370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636DE2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1F5CA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6650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3909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24A3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49BC2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7C17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1956F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DDE6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D615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0AD9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A5557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0B47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915</w:t>
            </w:r>
          </w:p>
        </w:tc>
      </w:tr>
      <w:tr w:rsidR="00346E05" w14:paraId="654F85D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70CE3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8980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0E13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1B6D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4A7E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0D0BA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281BF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697F7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EFA29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3E2402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685DF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58D8A1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9C4FD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730</w:t>
            </w:r>
          </w:p>
        </w:tc>
      </w:tr>
      <w:tr w:rsidR="00346E05" w14:paraId="13DA2D8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6CE10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59DD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A57D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BC34B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2433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DC587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DAE7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1FF24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3628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CEA7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FCF1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D916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38F9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726</w:t>
            </w:r>
          </w:p>
        </w:tc>
      </w:tr>
      <w:tr w:rsidR="00346E05" w14:paraId="67F52C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127C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42D5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30624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DAADD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0482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B0AEC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2D1451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F8272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A60C3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29FD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F60D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507942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F74A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328</w:t>
            </w:r>
          </w:p>
        </w:tc>
      </w:tr>
      <w:tr w:rsidR="00346E05" w14:paraId="132B927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3B0FD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0889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A86B8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D5121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8A68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4.97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4C685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FC63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3945D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E689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7039B8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17570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15ED2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CE01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919</w:t>
            </w:r>
          </w:p>
        </w:tc>
      </w:tr>
      <w:tr w:rsidR="00346E05" w14:paraId="5D34284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99DFA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CA981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E183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F8725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C6C7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D2AC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F2932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8FF0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1B26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F8F3B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E3DC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897C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9898E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918</w:t>
            </w:r>
          </w:p>
        </w:tc>
      </w:tr>
      <w:tr w:rsidR="00346E05" w14:paraId="6E7A185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F99E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7381B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E96C1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89B8F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EE1C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3D179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061F60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CB537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2112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42BFA5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3122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1021F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98495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640</w:t>
            </w:r>
          </w:p>
        </w:tc>
      </w:tr>
      <w:tr w:rsidR="00346E05" w14:paraId="155563D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D04CC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C1E61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9C53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4E02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D2E9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156D3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0C7D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94A45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163A8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3997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66BF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BBD20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18779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661</w:t>
            </w:r>
          </w:p>
        </w:tc>
      </w:tr>
      <w:tr w:rsidR="00346E05" w14:paraId="18AC2A2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7E4A4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8771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C0AF1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AEEDD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AB7C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04" w:type="pct"/>
            <w:vMerge/>
            <w:vAlign w:val="center"/>
            <w:hideMark/>
          </w:tcPr>
          <w:p w14:paraId="45CC86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5CC8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C85E3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77A18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1A8D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BE74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89562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02E8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612</w:t>
            </w:r>
          </w:p>
        </w:tc>
      </w:tr>
      <w:tr w:rsidR="00346E05" w14:paraId="154E990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DAA3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B354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7ABB0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AB09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A03F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4" w:type="pct"/>
            <w:vMerge/>
            <w:vAlign w:val="center"/>
            <w:hideMark/>
          </w:tcPr>
          <w:p w14:paraId="7AA51D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7739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7DFB6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602B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07608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3EF6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598756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80E3D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584</w:t>
            </w:r>
          </w:p>
        </w:tc>
      </w:tr>
      <w:tr w:rsidR="00346E05" w14:paraId="7CDD96D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3528B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BF5A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0219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3A12B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207C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E495F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FDC14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8FD09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E5DD4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B9EB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9539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2C70C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9473C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594</w:t>
            </w:r>
          </w:p>
        </w:tc>
      </w:tr>
      <w:tr w:rsidR="00346E05" w14:paraId="3899377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BF1A5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071A9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71DE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26B35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DFFD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04" w:type="pct"/>
            <w:vMerge/>
            <w:vAlign w:val="center"/>
            <w:hideMark/>
          </w:tcPr>
          <w:p w14:paraId="1D14E0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4F536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E3919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8BA2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F4E6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3A0A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DABA4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E281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614</w:t>
            </w:r>
          </w:p>
        </w:tc>
      </w:tr>
      <w:tr w:rsidR="00346E05" w14:paraId="26048B8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8F17B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2E75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867FC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844F1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E801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A8FC4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8620E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4E293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3CB3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6ABD19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9B0F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EB230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50543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334</w:t>
            </w:r>
          </w:p>
        </w:tc>
      </w:tr>
    </w:tbl>
    <w:p w14:paraId="14A9B528" w14:textId="2372230C" w:rsidR="00F04130" w:rsidRDefault="00F04130" w:rsidP="0000148D"/>
    <w:p w14:paraId="696F054F" w14:textId="445F87C1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02B126F0" wp14:editId="4A27E66E">
            <wp:extent cx="8567420" cy="5363210"/>
            <wp:effectExtent l="0" t="0" r="5080" b="8890"/>
            <wp:docPr id="127537520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742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B934B" w14:textId="1FE7DC92" w:rsidR="000C5FFA" w:rsidRDefault="0000148D" w:rsidP="0000148D">
      <w:pPr>
        <w:pStyle w:val="TF"/>
        <w:rPr>
          <w:bCs/>
        </w:rPr>
      </w:pPr>
      <w:r>
        <w:rPr>
          <w:rFonts w:hint="eastAsia"/>
        </w:rPr>
        <w:t>Figure 7.1.3.1.2 - 2</w:t>
      </w:r>
    </w:p>
    <w:p w14:paraId="4972A5A9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7.1.3.1.2 - 2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0"/>
        <w:gridCol w:w="1500"/>
        <w:gridCol w:w="1388"/>
        <w:gridCol w:w="903"/>
        <w:gridCol w:w="774"/>
        <w:gridCol w:w="828"/>
        <w:gridCol w:w="846"/>
        <w:gridCol w:w="880"/>
        <w:gridCol w:w="1184"/>
        <w:gridCol w:w="1051"/>
        <w:gridCol w:w="1184"/>
        <w:gridCol w:w="1211"/>
        <w:gridCol w:w="1372"/>
      </w:tblGrid>
      <w:tr w:rsidR="00346E05" w:rsidRPr="0000148D" w14:paraId="0AD5E839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E4A135E" w14:textId="77777777" w:rsidR="00346E05" w:rsidRPr="0000148D" w:rsidRDefault="00346E05" w:rsidP="0000148D">
            <w:pPr>
              <w:pStyle w:val="TAH"/>
              <w:rPr>
                <w:rFonts w:eastAsia="DengXian"/>
                <w:lang w:val="fr-FR"/>
              </w:rPr>
            </w:pPr>
            <w:r w:rsidRPr="0000148D">
              <w:rPr>
                <w:rFonts w:eastAsia="DengXian"/>
                <w:lang w:val="fr-FR"/>
              </w:rPr>
              <w:t xml:space="preserve">TDL-D, </w:t>
            </w:r>
            <w:proofErr w:type="spellStart"/>
            <w:r w:rsidRPr="0000148D">
              <w:rPr>
                <w:rFonts w:eastAsia="DengXian"/>
                <w:lang w:val="fr-FR"/>
              </w:rPr>
              <w:t>device</w:t>
            </w:r>
            <w:proofErr w:type="spellEnd"/>
            <w:r w:rsidRPr="0000148D">
              <w:rPr>
                <w:rFonts w:eastAsia="DengXian"/>
                <w:lang w:val="fr-FR"/>
              </w:rPr>
              <w:t xml:space="preserve"> 1, non-</w:t>
            </w:r>
            <w:proofErr w:type="spellStart"/>
            <w:r w:rsidRPr="0000148D">
              <w:rPr>
                <w:rFonts w:eastAsia="DengXian"/>
                <w:lang w:val="fr-FR"/>
              </w:rPr>
              <w:t>coherent</w:t>
            </w:r>
            <w:proofErr w:type="spellEnd"/>
          </w:p>
        </w:tc>
      </w:tr>
      <w:tr w:rsidR="00346E05" w14:paraId="2279455F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4B3A9BD6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170B31A4" w14:textId="77777777" w:rsidTr="00346E05">
        <w:trPr>
          <w:trHeight w:val="280"/>
        </w:trPr>
        <w:tc>
          <w:tcPr>
            <w:tcW w:w="426" w:type="pct"/>
            <w:shd w:val="clear" w:color="D9E1F2" w:fill="D9E1F2"/>
            <w:noWrap/>
            <w:vAlign w:val="center"/>
            <w:hideMark/>
          </w:tcPr>
          <w:p w14:paraId="216725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D0A1D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06" w:type="pct"/>
            <w:shd w:val="clear" w:color="D9E1F2" w:fill="D9E1F2"/>
            <w:noWrap/>
            <w:vAlign w:val="center"/>
            <w:hideMark/>
          </w:tcPr>
          <w:p w14:paraId="580BE5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5B783A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E683F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10" w:type="pct"/>
            <w:shd w:val="clear" w:color="D9E1F2" w:fill="D9E1F2"/>
            <w:noWrap/>
            <w:vAlign w:val="center"/>
            <w:hideMark/>
          </w:tcPr>
          <w:p w14:paraId="7057E7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77473B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8" w:type="pct"/>
            <w:shd w:val="clear" w:color="D9E1F2" w:fill="D9E1F2"/>
            <w:noWrap/>
            <w:vAlign w:val="center"/>
            <w:hideMark/>
          </w:tcPr>
          <w:p w14:paraId="02C497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AE26B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6B54B1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B3248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312E3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46B489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C332E5F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237C21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C0B78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F1630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160C3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299A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F20D8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A20D8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1927AE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27102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691E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34E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D6E2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AC9D6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286</w:t>
            </w:r>
          </w:p>
        </w:tc>
      </w:tr>
      <w:tr w:rsidR="00346E05" w14:paraId="63DD396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286BD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612E4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/>
            <w:vAlign w:val="center"/>
            <w:hideMark/>
          </w:tcPr>
          <w:p w14:paraId="0DD979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B22D0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94FC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310" w:type="pct"/>
            <w:vMerge/>
            <w:vAlign w:val="center"/>
            <w:hideMark/>
          </w:tcPr>
          <w:p w14:paraId="3B9A7E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F774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04D44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F3E10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1B08EC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621E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F2DBB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8225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322</w:t>
            </w:r>
          </w:p>
        </w:tc>
      </w:tr>
      <w:tr w:rsidR="00346E05" w14:paraId="4580C4B8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8F04D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5D852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06" w:type="pct"/>
            <w:vMerge/>
            <w:vAlign w:val="center"/>
            <w:hideMark/>
          </w:tcPr>
          <w:p w14:paraId="06F31F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7FDE9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EE6D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10" w:type="pct"/>
            <w:vMerge/>
            <w:vAlign w:val="center"/>
            <w:hideMark/>
          </w:tcPr>
          <w:p w14:paraId="2FE5E3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6880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11111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D0B2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F4B6D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BD13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9824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CA14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250</w:t>
            </w:r>
          </w:p>
        </w:tc>
      </w:tr>
      <w:tr w:rsidR="00346E05" w14:paraId="495A618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807A1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7C60A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637DA2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5CAC8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F82E2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10" w:type="pct"/>
            <w:vMerge/>
            <w:vAlign w:val="center"/>
            <w:hideMark/>
          </w:tcPr>
          <w:p w14:paraId="4B42E5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6682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799B3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9A4E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40CE8F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5D56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CB01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91799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268</w:t>
            </w:r>
          </w:p>
        </w:tc>
      </w:tr>
      <w:tr w:rsidR="00346E05" w14:paraId="25FEBB9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B5B55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ECD0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3D0191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03A3A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4D3A3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-6.6</w:t>
            </w:r>
          </w:p>
        </w:tc>
        <w:tc>
          <w:tcPr>
            <w:tcW w:w="310" w:type="pct"/>
            <w:vMerge/>
            <w:vAlign w:val="center"/>
            <w:hideMark/>
          </w:tcPr>
          <w:p w14:paraId="56317E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C8AD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4B485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6317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08885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80F0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D9EA8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AB2BC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304</w:t>
            </w:r>
          </w:p>
        </w:tc>
      </w:tr>
      <w:tr w:rsidR="00346E05" w14:paraId="5E62468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86FFE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77E3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14CC6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9784D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753A4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7ED592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7438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vMerge/>
            <w:vAlign w:val="center"/>
            <w:hideMark/>
          </w:tcPr>
          <w:p w14:paraId="1FB0B1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8A1DF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5514F0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7D7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DD349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BAB2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118</w:t>
            </w:r>
          </w:p>
        </w:tc>
      </w:tr>
      <w:tr w:rsidR="00346E05" w14:paraId="33EECAA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B39D7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1BBD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44369E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E7704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FE11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4BE93D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DEA96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BA8DF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5889F9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036E1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47D5D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6D71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BAA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130</w:t>
            </w:r>
          </w:p>
        </w:tc>
      </w:tr>
      <w:tr w:rsidR="00346E05" w14:paraId="0CA67CF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AE1E1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97D4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9B9E4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8F16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B613E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10" w:type="pct"/>
            <w:vMerge/>
            <w:vAlign w:val="center"/>
            <w:hideMark/>
          </w:tcPr>
          <w:p w14:paraId="4CB993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668D6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EF6E6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60E600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29C20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98AA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DE1C5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95428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895</w:t>
            </w:r>
          </w:p>
        </w:tc>
      </w:tr>
      <w:tr w:rsidR="00346E05" w14:paraId="00F0AD1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A1565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DB22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EBBA3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F8F1A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EDB3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CFCE7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D51B6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42D39C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24DD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53A5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0A1C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2FDCA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4D13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202</w:t>
            </w:r>
          </w:p>
        </w:tc>
      </w:tr>
      <w:tr w:rsidR="00346E05" w14:paraId="6B077EF7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C2C7A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64A7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4D7873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0FB93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E6446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7E20B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5DFB5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24373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B2DA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8783A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777B5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68896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112D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581</w:t>
            </w:r>
          </w:p>
        </w:tc>
      </w:tr>
      <w:tr w:rsidR="00346E05" w14:paraId="178212D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99EAC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4EDA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71847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9727F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89E9B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7B1A3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CA97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B1D24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FCBD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60722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B4D6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6A070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FA61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573</w:t>
            </w:r>
          </w:p>
        </w:tc>
      </w:tr>
      <w:tr w:rsidR="00346E05" w14:paraId="2198F17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418EE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B81EF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42E017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E1F1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08B3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4E6BD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30964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A7003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44FC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F9F86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F1A8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62DDCC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ECB9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206</w:t>
            </w:r>
          </w:p>
        </w:tc>
      </w:tr>
      <w:tr w:rsidR="00346E05" w14:paraId="5BC808D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374DF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BCF5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D2335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ADB53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B13A4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B881B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F8657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5FDD42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57FD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B620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07DF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1337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549A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567</w:t>
            </w:r>
          </w:p>
        </w:tc>
      </w:tr>
      <w:tr w:rsidR="00346E05" w14:paraId="02FAB84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40796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28F6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874FA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AC8C0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8C2F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71984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EDC4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87AC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3E6DD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AD3F1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27E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F2D16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FC9FC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565</w:t>
            </w:r>
          </w:p>
        </w:tc>
      </w:tr>
      <w:tr w:rsidR="00346E05" w14:paraId="3D99E35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77B0F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7216B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828D1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F05E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78E8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10" w:type="pct"/>
            <w:vMerge/>
            <w:vAlign w:val="center"/>
            <w:hideMark/>
          </w:tcPr>
          <w:p w14:paraId="097B5E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CE9CC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05678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6917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AAAEA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ED19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F31E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4E483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198</w:t>
            </w:r>
          </w:p>
        </w:tc>
      </w:tr>
      <w:tr w:rsidR="00346E05" w14:paraId="5D5051C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3B381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87B35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9C83B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9C49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3BB53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546C92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488D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E76B3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AD882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F1E52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3DBD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A6FA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0D66E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887</w:t>
            </w:r>
          </w:p>
        </w:tc>
      </w:tr>
      <w:tr w:rsidR="00346E05" w14:paraId="658C985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D5F5F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D63C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06" w:type="pct"/>
            <w:vMerge/>
            <w:vAlign w:val="center"/>
            <w:hideMark/>
          </w:tcPr>
          <w:p w14:paraId="7BCC4B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82AE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B7DEA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310" w:type="pct"/>
            <w:vMerge/>
            <w:vAlign w:val="center"/>
            <w:hideMark/>
          </w:tcPr>
          <w:p w14:paraId="48A799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C5B5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BD00A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2F89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15C155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002D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2EBEE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3893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875</w:t>
            </w:r>
          </w:p>
        </w:tc>
      </w:tr>
      <w:tr w:rsidR="00346E05" w14:paraId="5CA7B80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DBD17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377D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/>
            <w:vAlign w:val="center"/>
            <w:hideMark/>
          </w:tcPr>
          <w:p w14:paraId="7DC5ED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2CE9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1526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310" w:type="pct"/>
            <w:vMerge/>
            <w:vAlign w:val="center"/>
            <w:hideMark/>
          </w:tcPr>
          <w:p w14:paraId="5985B8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FDA1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235C2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36C6C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195CF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457C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3C8D3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6841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861</w:t>
            </w:r>
          </w:p>
        </w:tc>
      </w:tr>
      <w:tr w:rsidR="00346E05" w14:paraId="1BADDC8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94CD8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1160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9B97A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9D1E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5A114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FAA63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C204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C4232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8E03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2698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C01A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0BB20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E34A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859</w:t>
            </w:r>
          </w:p>
        </w:tc>
      </w:tr>
      <w:tr w:rsidR="00346E05" w14:paraId="443B198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7F300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069E6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9BAA0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7A53B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F276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13.6</w:t>
            </w:r>
          </w:p>
        </w:tc>
        <w:tc>
          <w:tcPr>
            <w:tcW w:w="310" w:type="pct"/>
            <w:vMerge/>
            <w:vAlign w:val="center"/>
            <w:hideMark/>
          </w:tcPr>
          <w:p w14:paraId="78C214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A370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11DF6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5853B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3520C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/>
            <w:vAlign w:val="center"/>
            <w:hideMark/>
          </w:tcPr>
          <w:p w14:paraId="0DBBCB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89BB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6E257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601</w:t>
            </w:r>
          </w:p>
        </w:tc>
      </w:tr>
      <w:tr w:rsidR="00346E05" w14:paraId="352C226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A4F4E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9574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3AD09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046B1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30FDD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2BF11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1F5A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8D29F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32CA3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88F6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689B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72FDF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2983B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603</w:t>
            </w:r>
          </w:p>
        </w:tc>
      </w:tr>
      <w:tr w:rsidR="00346E05" w14:paraId="4DC5D2E3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7931B6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2F11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FC954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B624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B9743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310" w:type="pct"/>
            <w:vMerge/>
            <w:vAlign w:val="center"/>
            <w:hideMark/>
          </w:tcPr>
          <w:p w14:paraId="04FE5A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D97C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E7801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DF11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4A1C3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DED0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/>
            <w:vAlign w:val="center"/>
            <w:hideMark/>
          </w:tcPr>
          <w:p w14:paraId="3AF08F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9B41C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819</w:t>
            </w:r>
          </w:p>
        </w:tc>
      </w:tr>
      <w:tr w:rsidR="00346E05" w14:paraId="3A58B9F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93829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AA887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06" w:type="pct"/>
            <w:vMerge/>
            <w:vAlign w:val="center"/>
            <w:hideMark/>
          </w:tcPr>
          <w:p w14:paraId="6E600D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0339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B56B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10" w:type="pct"/>
            <w:vMerge/>
            <w:vAlign w:val="center"/>
            <w:hideMark/>
          </w:tcPr>
          <w:p w14:paraId="6EF3C7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9363A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07E5A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537B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FB1DD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943B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2B8C5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79BD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818</w:t>
            </w:r>
          </w:p>
        </w:tc>
      </w:tr>
      <w:tr w:rsidR="00346E05" w14:paraId="5AAC6C8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8E2BD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D8230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678CA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2EEB1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A1766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1EC9BF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CCB33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5A8C45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4AA5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4B887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27E2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335D2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2D5AF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277</w:t>
            </w:r>
          </w:p>
        </w:tc>
      </w:tr>
      <w:tr w:rsidR="00346E05" w14:paraId="365486E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3CCC5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AF4E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D5C83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11FF6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4988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3A02A5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29F36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00F82A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8052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4F7DC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C495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B6EC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9305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817</w:t>
            </w:r>
          </w:p>
        </w:tc>
      </w:tr>
      <w:tr w:rsidR="00346E05" w14:paraId="02ABC98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3C794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9D6F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4D135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910AF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2E9E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577D23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D46D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E66BC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5175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0E06AF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83E2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9157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C521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816</w:t>
            </w:r>
          </w:p>
        </w:tc>
      </w:tr>
      <w:tr w:rsidR="00346E05" w14:paraId="63EE250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35EAA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1CCDB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B0B01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4BC4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5B6AD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C20F3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7209B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90A4C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2B8B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81FF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63F87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E4701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1078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313</w:t>
            </w:r>
          </w:p>
        </w:tc>
      </w:tr>
      <w:tr w:rsidR="00346E05" w14:paraId="0236144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20F22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9AD97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7397E5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55BA1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51F8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310" w:type="pct"/>
            <w:vMerge/>
            <w:vAlign w:val="center"/>
            <w:hideMark/>
          </w:tcPr>
          <w:p w14:paraId="2EBC71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E5D6D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14AAF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4968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04C57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BCCA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BF16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D923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259</w:t>
            </w:r>
          </w:p>
        </w:tc>
      </w:tr>
      <w:tr w:rsidR="00346E05" w14:paraId="7124BA9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FB557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FB89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3EC73A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0CF6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84ECF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-10.1</w:t>
            </w:r>
          </w:p>
        </w:tc>
        <w:tc>
          <w:tcPr>
            <w:tcW w:w="310" w:type="pct"/>
            <w:vMerge/>
            <w:vAlign w:val="center"/>
            <w:hideMark/>
          </w:tcPr>
          <w:p w14:paraId="2278B0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12AD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6A4B5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C47A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7A2AB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A925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0C45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BDF50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295</w:t>
            </w:r>
          </w:p>
        </w:tc>
      </w:tr>
      <w:tr w:rsidR="00346E05" w14:paraId="2378CB1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91793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9071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85001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04D22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A3B47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F41C0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87E3F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E4A77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D4F8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A53E6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CDE3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089570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0F06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894</w:t>
            </w:r>
          </w:p>
        </w:tc>
      </w:tr>
      <w:tr w:rsidR="00346E05" w14:paraId="586EEF1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1512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6D88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81FF1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788B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78CDC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1E3F4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411A9D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51001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212EC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B066A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2F64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652599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E6CA1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203</w:t>
            </w:r>
          </w:p>
        </w:tc>
      </w:tr>
      <w:tr w:rsidR="00346E05" w14:paraId="14704DF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2D73F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B9DA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2FE4D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EE7F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B0B1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D9281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87EF7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59E8AC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40F2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CAC7F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9F23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40F69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E5EC3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937</w:t>
            </w:r>
          </w:p>
        </w:tc>
      </w:tr>
      <w:tr w:rsidR="00346E05" w14:paraId="3B62A4F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36AA3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0A02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41FE7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70BFD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F9F5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D3945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93903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B38C6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C25DB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5CD4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43A8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A1F3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1310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936</w:t>
            </w:r>
          </w:p>
        </w:tc>
      </w:tr>
      <w:tr w:rsidR="00346E05" w14:paraId="08A688A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25E6E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C39E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AAF92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9376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03572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D6DD1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14A9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78B21C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A40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85740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51C4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9EDC6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EEFE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561</w:t>
            </w:r>
          </w:p>
        </w:tc>
      </w:tr>
      <w:tr w:rsidR="00346E05" w14:paraId="4E312EE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7D48C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2519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A4179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CD0A9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0A1E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B46A7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85D1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8B312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E367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66FA2D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A5B1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D998A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6588D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553</w:t>
            </w:r>
          </w:p>
        </w:tc>
      </w:tr>
      <w:tr w:rsidR="00346E05" w14:paraId="691581A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FE0C6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3D6E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8C832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33ADA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-3.14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D459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-2.97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74819F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DE9C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1625E1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42AB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6B894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157E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3D9B7B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E2D5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940</w:t>
            </w:r>
          </w:p>
        </w:tc>
      </w:tr>
      <w:tr w:rsidR="00346E05" w14:paraId="38E4207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91C13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3720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EECA7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7ED09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842B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89138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232F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EF3F8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09A34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6E14F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B724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90232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45B2D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939</w:t>
            </w:r>
          </w:p>
        </w:tc>
      </w:tr>
      <w:tr w:rsidR="00346E05" w14:paraId="29FDA49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2BEF0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22D1F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82C5F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9658C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DC47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78ACE6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16AE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D3641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8979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6174D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FB1C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7A886B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958A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207</w:t>
            </w:r>
          </w:p>
        </w:tc>
      </w:tr>
      <w:tr w:rsidR="00346E05" w14:paraId="09690892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2A020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40415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BCAB4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A8C4B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4218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39A0AF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646FAA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AE053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E561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CCC54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5DB5B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B5902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0C465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545</w:t>
            </w:r>
          </w:p>
        </w:tc>
      </w:tr>
      <w:tr w:rsidR="00346E05" w14:paraId="4701E6C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D7A91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2C8C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226D2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5501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1ACF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DA6C6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17C6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521AF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6354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5A3D4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2A3C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6519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A145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547</w:t>
            </w:r>
          </w:p>
        </w:tc>
      </w:tr>
      <w:tr w:rsidR="00346E05" w14:paraId="69CEF647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F005D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C13C4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D7756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634A3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C5F0B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10" w:type="pct"/>
            <w:vMerge/>
            <w:vAlign w:val="center"/>
            <w:hideMark/>
          </w:tcPr>
          <w:p w14:paraId="155668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EF52E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F020F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D08DD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820F8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EEE2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E7AC4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6CEE2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199</w:t>
            </w:r>
          </w:p>
        </w:tc>
      </w:tr>
      <w:tr w:rsidR="00346E05" w14:paraId="576C2F8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3CB02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E2F64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B26B0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42FF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4543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10" w:type="pct"/>
            <w:vMerge/>
            <w:vAlign w:val="center"/>
            <w:hideMark/>
          </w:tcPr>
          <w:p w14:paraId="134829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694B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C78F0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B324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192ED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B962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F09AB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0F8E4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886</w:t>
            </w:r>
          </w:p>
        </w:tc>
      </w:tr>
      <w:tr w:rsidR="00346E05" w14:paraId="11BBCD5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692E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A3B34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06" w:type="pct"/>
            <w:vMerge/>
            <w:vAlign w:val="center"/>
            <w:hideMark/>
          </w:tcPr>
          <w:p w14:paraId="6C61FD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476A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D8F6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2A7AC5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08C3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232D0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79C1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0407A4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3F75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9090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1FA13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874</w:t>
            </w:r>
          </w:p>
        </w:tc>
      </w:tr>
      <w:tr w:rsidR="00346E05" w14:paraId="752693CD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C0B8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6BBE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8733A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7A845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D8304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10" w:type="pct"/>
            <w:vMerge/>
            <w:vAlign w:val="center"/>
            <w:hideMark/>
          </w:tcPr>
          <w:p w14:paraId="1660EC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F4DE8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AE5EE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EE2C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191CDF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3B3C6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2D47E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0934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136</w:t>
            </w:r>
          </w:p>
        </w:tc>
      </w:tr>
      <w:tr w:rsidR="00346E05" w14:paraId="0167387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40118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208D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0E0F6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16299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9CB0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C2020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7DE4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3C0C4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454BBF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607EE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4A4F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2E08E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BBB09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148</w:t>
            </w:r>
          </w:p>
        </w:tc>
      </w:tr>
      <w:tr w:rsidR="00346E05" w14:paraId="35AD5C3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FEE92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E691F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1DE24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2F93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63572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310" w:type="pct"/>
            <w:vMerge/>
            <w:vAlign w:val="center"/>
            <w:hideMark/>
          </w:tcPr>
          <w:p w14:paraId="0B730A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5D06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6CF40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F407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7C8F0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D1CF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6119D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C17B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860</w:t>
            </w:r>
          </w:p>
        </w:tc>
      </w:tr>
      <w:tr w:rsidR="00346E05" w14:paraId="346C63D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6B75F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E51F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7E48B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5BE7D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7DC9A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150DC3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0B3D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64790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80FC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964FE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71CF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1FDE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A45C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858</w:t>
            </w:r>
          </w:p>
        </w:tc>
      </w:tr>
      <w:tr w:rsidR="00346E05" w14:paraId="65DFD25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D4033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2FA5A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977EB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96AF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D922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00367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DA9AE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51A2AE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8FF1D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1E2623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2AC9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82C0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1AE5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928</w:t>
            </w:r>
          </w:p>
        </w:tc>
      </w:tr>
      <w:tr w:rsidR="00346E05" w14:paraId="11B766ED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6966F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42B4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E049D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1506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A7F6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59B2E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485A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7BBC4A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7E5D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D038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A0572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DF42C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4A70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927</w:t>
            </w:r>
          </w:p>
        </w:tc>
      </w:tr>
      <w:tr w:rsidR="00346E05" w14:paraId="25B3730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3F44B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DEFC0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06" w:type="pct"/>
            <w:vMerge/>
            <w:vAlign w:val="center"/>
            <w:hideMark/>
          </w:tcPr>
          <w:p w14:paraId="41BDE6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394E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A7CAA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310" w:type="pct"/>
            <w:vMerge/>
            <w:vAlign w:val="center"/>
            <w:hideMark/>
          </w:tcPr>
          <w:p w14:paraId="6BAB66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97F0E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A6A8F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FCD4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627EB7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635E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93FB9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BC0F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931</w:t>
            </w:r>
          </w:p>
        </w:tc>
      </w:tr>
      <w:tr w:rsidR="00346E05" w14:paraId="56F0519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05109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F09A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7C700C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8C58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2AE1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781A4A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3A586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02957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0136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2875E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4E54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E1A9E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E45CD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930</w:t>
            </w:r>
          </w:p>
        </w:tc>
      </w:tr>
      <w:tr w:rsidR="00346E05" w14:paraId="3DD6A58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C7715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F8E19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06" w:type="pct"/>
            <w:vMerge/>
            <w:vAlign w:val="center"/>
            <w:hideMark/>
          </w:tcPr>
          <w:p w14:paraId="697BAE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D9CE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6E650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10" w:type="pct"/>
            <w:vMerge/>
            <w:vAlign w:val="center"/>
            <w:hideMark/>
          </w:tcPr>
          <w:p w14:paraId="2CA42B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18A7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9E935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2BB9E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12C92B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9474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4B11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6EBC4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934</w:t>
            </w:r>
          </w:p>
        </w:tc>
      </w:tr>
      <w:tr w:rsidR="00346E05" w14:paraId="49E69F1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E98E0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EC01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DF607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294E4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FFF4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1A4F81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2B28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DC2EA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AD0E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F1002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3C05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9B5B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2386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933</w:t>
            </w:r>
          </w:p>
        </w:tc>
      </w:tr>
      <w:tr w:rsidR="00346E05" w14:paraId="040605C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F72E2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56D95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81BAC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B8B3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D5EF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A5E48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0758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7AC81B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C0E8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A563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F74F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9B636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E440F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600</w:t>
            </w:r>
          </w:p>
        </w:tc>
      </w:tr>
      <w:tr w:rsidR="00346E05" w14:paraId="0097BBC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617E5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C599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708CE0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7D82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502B4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3C104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EE0FB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81A09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E733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A1E8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F70FD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BF9C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DFDF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602</w:t>
            </w:r>
          </w:p>
        </w:tc>
      </w:tr>
    </w:tbl>
    <w:p w14:paraId="04F4C081" w14:textId="100C7860" w:rsidR="00F04130" w:rsidRDefault="00F04130" w:rsidP="0000148D"/>
    <w:p w14:paraId="6CAB84EB" w14:textId="77777777" w:rsidR="000C5FFA" w:rsidRDefault="009D3323" w:rsidP="0000148D">
      <w:pPr>
        <w:pStyle w:val="Heading4"/>
      </w:pPr>
      <w:r>
        <w:rPr>
          <w:rFonts w:hint="eastAsia"/>
        </w:rPr>
        <w:t>7.1.3.2</w:t>
      </w:r>
      <w:r>
        <w:tab/>
      </w:r>
      <w:r>
        <w:rPr>
          <w:rFonts w:hint="eastAsia"/>
        </w:rPr>
        <w:t>Device 2a</w:t>
      </w:r>
    </w:p>
    <w:p w14:paraId="0B171C37" w14:textId="212B2495" w:rsidR="000C5FFA" w:rsidRDefault="009D3323" w:rsidP="0000148D">
      <w:pPr>
        <w:pStyle w:val="Heading5"/>
      </w:pPr>
      <w:r>
        <w:rPr>
          <w:rFonts w:hint="eastAsia"/>
        </w:rPr>
        <w:t>7.1.3.2.1</w:t>
      </w:r>
      <w:r>
        <w:tab/>
      </w:r>
      <w:r w:rsidR="0000148D">
        <w:t>C</w:t>
      </w:r>
      <w:r>
        <w:rPr>
          <w:rFonts w:hint="eastAsia"/>
        </w:rPr>
        <w:t>oherent</w:t>
      </w:r>
    </w:p>
    <w:p w14:paraId="2A523AC6" w14:textId="77777777" w:rsidR="003E5433" w:rsidRPr="003E5433" w:rsidRDefault="003E5433" w:rsidP="003E5433"/>
    <w:p w14:paraId="2A175B04" w14:textId="1ED729B8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385282B9" wp14:editId="39F6EAB7">
            <wp:extent cx="8456295" cy="5363210"/>
            <wp:effectExtent l="0" t="0" r="1905" b="8890"/>
            <wp:docPr id="19256708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B5FC0" w14:textId="3F683E34" w:rsidR="000C5FFA" w:rsidRDefault="0000148D" w:rsidP="003E5433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7.1.3.2.1 - 1</w:t>
      </w:r>
    </w:p>
    <w:p w14:paraId="0A356B93" w14:textId="77777777" w:rsidR="00346E05" w:rsidRDefault="009D3323" w:rsidP="003E5433">
      <w:pPr>
        <w:pStyle w:val="TH"/>
      </w:pPr>
      <w:r>
        <w:t xml:space="preserve">Table </w:t>
      </w:r>
      <w:r>
        <w:rPr>
          <w:rFonts w:hint="eastAsia"/>
        </w:rPr>
        <w:t>7.1.3.2.1 - 1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67667DC3" w14:textId="77777777" w:rsidTr="0000148D">
        <w:trPr>
          <w:trHeight w:val="2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3E6C9A41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2a, coherent</w:t>
            </w:r>
          </w:p>
        </w:tc>
      </w:tr>
      <w:tr w:rsidR="00346E05" w14:paraId="57749602" w14:textId="77777777" w:rsidTr="0000148D">
        <w:trPr>
          <w:trHeight w:val="20"/>
        </w:trPr>
        <w:tc>
          <w:tcPr>
            <w:tcW w:w="5000" w:type="pct"/>
            <w:gridSpan w:val="13"/>
            <w:shd w:val="clear" w:color="auto" w:fill="auto"/>
            <w:hideMark/>
          </w:tcPr>
          <w:p w14:paraId="61F38CFC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7975038B" w14:textId="77777777" w:rsidTr="0000148D">
        <w:trPr>
          <w:trHeight w:val="2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2EABAB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AD4F4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26C19F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6D239C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A36DF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76390D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5D7B8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3FC08A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8923F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7D95B1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2C9FF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A5283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5A8348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43FF9977" w14:textId="77777777" w:rsidTr="0000148D">
        <w:trPr>
          <w:trHeight w:val="2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1915EE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78BE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2B02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1340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9E66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D06F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04546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C9FDF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3B68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E2233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1142E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E3B98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5892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529</w:t>
            </w:r>
          </w:p>
        </w:tc>
      </w:tr>
      <w:tr w:rsidR="00346E05" w14:paraId="21432331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FAF40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5A7D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92E9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1877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AAC9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E1037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F31C7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3BFF2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BAF0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F9A1F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6B302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66E0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1AC12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526</w:t>
            </w:r>
          </w:p>
        </w:tc>
      </w:tr>
      <w:tr w:rsidR="00346E05" w14:paraId="7B02C136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7A9E1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3D99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37FE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1923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754C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205F0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8F0B1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4D9B3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EBB2C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B44B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BFC4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5FDEC2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C9C7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954</w:t>
            </w:r>
          </w:p>
        </w:tc>
      </w:tr>
      <w:tr w:rsidR="00346E05" w14:paraId="3BD5A607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3BB28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0343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4B71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611B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69E6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8B702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FE7F9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16395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478CB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1558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3014E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43996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41EA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975</w:t>
            </w:r>
          </w:p>
        </w:tc>
      </w:tr>
      <w:tr w:rsidR="00346E05" w14:paraId="5963870B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E4F1B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E1F0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5C41E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C01E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5B09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78DC9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57D9C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EE7DB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EF6E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F70D1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61FBB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2A5814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1A3B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</w:t>
            </w:r>
          </w:p>
        </w:tc>
      </w:tr>
      <w:tr w:rsidR="00346E05" w14:paraId="32B40EA6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A4096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D2D1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C0D6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E510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2C838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63075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C21AE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34076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B1722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418B92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9170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08D6B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65A6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</w:tr>
      <w:tr w:rsidR="00346E05" w14:paraId="199D49F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0A2C7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CA7C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084F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7E2DC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3D89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4C182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1EA95A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1F210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E6096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8AE7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DF323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339404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08857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173</w:t>
            </w:r>
          </w:p>
        </w:tc>
      </w:tr>
      <w:tr w:rsidR="00346E05" w14:paraId="5E3F4EC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22A36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7332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754B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CE2DB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61D7E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48430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349D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38EAA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33012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63F80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4270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F0F4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D721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176</w:t>
            </w:r>
          </w:p>
        </w:tc>
      </w:tr>
      <w:tr w:rsidR="00346E05" w14:paraId="437528C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DBE3C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157F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D97A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F4E53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DAE2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A1F30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983D5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193AA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0793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ABC7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0797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53A20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EB1A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530</w:t>
            </w:r>
          </w:p>
        </w:tc>
      </w:tr>
      <w:tr w:rsidR="00346E05" w14:paraId="377E12A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0AB22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5692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445B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8170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CE79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115D7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DEB59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8E55E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55A5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1AB695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8644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F00C7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BF4C0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531</w:t>
            </w:r>
          </w:p>
        </w:tc>
      </w:tr>
      <w:tr w:rsidR="00346E05" w14:paraId="2BB30A1B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7A9F99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C5C4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0D3D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BF853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0972F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30085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61C0D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D40E9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3BBF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53E98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60CF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5FD14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90E7B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</w:tr>
      <w:tr w:rsidR="00346E05" w14:paraId="2EDFD51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E977D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B4CE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655B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663F6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3EB6D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9C2E6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0E12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7E6AA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270F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408380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D537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1AF2D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865A7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</w:tr>
      <w:tr w:rsidR="00346E05" w14:paraId="578FE82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BFE10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C117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B9E2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42754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EC54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C717B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8940E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2FEAE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30E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1C311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9206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41EE8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0CF9B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411</w:t>
            </w:r>
          </w:p>
        </w:tc>
      </w:tr>
      <w:tr w:rsidR="00346E05" w14:paraId="56A035E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6CA48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5048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0339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ECB52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22BA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458E9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205DE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63032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1FF29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D979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0407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38EBE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639E8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438</w:t>
            </w:r>
          </w:p>
        </w:tc>
      </w:tr>
      <w:tr w:rsidR="00346E05" w14:paraId="47698ADA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B3FA3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38259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ABEDF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811A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EDD7E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23808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A2D8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45863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E524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B486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A823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55D9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B9468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950</w:t>
            </w:r>
          </w:p>
        </w:tc>
      </w:tr>
      <w:tr w:rsidR="00346E05" w14:paraId="1465145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700A0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E2920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AD26C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A8D6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2C4F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40385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631CF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FE34E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50CC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CC8FA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33E3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29B3A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826D2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527</w:t>
            </w:r>
          </w:p>
        </w:tc>
      </w:tr>
      <w:tr w:rsidR="00346E05" w14:paraId="2126D261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4CA4A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8AF6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1432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EC1E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362E4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3EC13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2A573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057A7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BF16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6D8C4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EDB8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2ED733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CCF0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164</w:t>
            </w:r>
          </w:p>
        </w:tc>
      </w:tr>
      <w:tr w:rsidR="00346E05" w14:paraId="6C516C3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96199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4B6B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6F40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EFB78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03A14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39AA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23F06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6EE12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657D5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299EE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500B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7CC6B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4E3B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167</w:t>
            </w:r>
          </w:p>
        </w:tc>
      </w:tr>
      <w:tr w:rsidR="00346E05" w14:paraId="623EF6E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AB182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D9E1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F9DE7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7B5F5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A775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55201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1D64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0925E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3EEE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5B5DB8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846C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44FA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548BB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528</w:t>
            </w:r>
          </w:p>
        </w:tc>
      </w:tr>
      <w:tr w:rsidR="00346E05" w14:paraId="4A7FC0C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4925A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B519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7963F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A0F2B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122A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B05B3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4B28A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086CA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10BE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7BF8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01EB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02AE0E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5E9B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182</w:t>
            </w:r>
          </w:p>
        </w:tc>
      </w:tr>
      <w:tr w:rsidR="00346E05" w14:paraId="2BC6389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214B1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DAD5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2F7D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4E9A7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D1EB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A5265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60FFF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EC369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9C266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DDAE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6A8E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2EC68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26871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185</w:t>
            </w:r>
          </w:p>
        </w:tc>
      </w:tr>
      <w:tr w:rsidR="00346E05" w14:paraId="6C165EA7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E7517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D030C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F6A6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960AD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DD2F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C80EE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4967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001882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5120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E63A2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D3D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EC93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AE05B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391</w:t>
            </w:r>
          </w:p>
        </w:tc>
      </w:tr>
      <w:tr w:rsidR="00346E05" w14:paraId="02DFDEE5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13A2B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9BDB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427B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7593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A79F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49B75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EA5C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4BEEFD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84A4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DB1AB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00AB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B1B2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2A39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395</w:t>
            </w:r>
          </w:p>
        </w:tc>
      </w:tr>
      <w:tr w:rsidR="00346E05" w14:paraId="46035AE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176BA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DCB8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9F2A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D1DBC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8C2F0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994DC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EE849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064B5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9338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4F9D9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1E5F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8551B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407B0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952</w:t>
            </w:r>
          </w:p>
        </w:tc>
      </w:tr>
      <w:tr w:rsidR="00346E05" w14:paraId="13D0F80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9C437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A336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7A21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77457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5020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E0286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1E749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0E9AA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4EF2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2BDFA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3090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B25B0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F061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965</w:t>
            </w:r>
          </w:p>
        </w:tc>
      </w:tr>
      <w:tr w:rsidR="00346E05" w14:paraId="45AD5973" w14:textId="77777777" w:rsidTr="0000148D">
        <w:trPr>
          <w:trHeight w:val="2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2C6E0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2A374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BA06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2A4DE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9EBC1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465A0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CDB2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34E00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7ECF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DD5D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5479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C527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58335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442</w:t>
            </w:r>
          </w:p>
        </w:tc>
      </w:tr>
      <w:tr w:rsidR="00346E05" w14:paraId="38AEA95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64D63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1E64D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415F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FF0C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49B90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0F076C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ADEA8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B00FA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9147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/>
            <w:vAlign w:val="center"/>
            <w:hideMark/>
          </w:tcPr>
          <w:p w14:paraId="73676C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1B71C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8D181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86152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523</w:t>
            </w:r>
          </w:p>
        </w:tc>
      </w:tr>
      <w:tr w:rsidR="00346E05" w14:paraId="26F1A57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FA45D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9691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5826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CDB2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C50EF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7F5BF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CC56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F1388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90D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337C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5A30F7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810E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90E5C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520</w:t>
            </w:r>
          </w:p>
        </w:tc>
      </w:tr>
      <w:tr w:rsidR="00346E05" w14:paraId="6179609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F64F4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040C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5B4B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67FB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2F90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BE47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3D5B8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913DA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9AC45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0F7D4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B085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14EE29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AFAC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1034</w:t>
            </w:r>
          </w:p>
        </w:tc>
      </w:tr>
      <w:tr w:rsidR="00346E05" w14:paraId="643A02C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87BAC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A762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7458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D770F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BA2B3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BC09B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709AD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94739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789C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A144F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3E34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5744B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7EE5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1055</w:t>
            </w:r>
          </w:p>
        </w:tc>
      </w:tr>
      <w:tr w:rsidR="00346E05" w14:paraId="7C85798C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08A80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D70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417D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266D7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6449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86444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96B2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54FA2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06E0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D3C4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1B5A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87D2E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57D8C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</w:t>
            </w:r>
          </w:p>
        </w:tc>
      </w:tr>
      <w:tr w:rsidR="00346E05" w14:paraId="2929B83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794F3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5D01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FDB1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933A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02643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70AF6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AAA47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185C2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460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329494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0B45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07C5A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B664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</w:tr>
      <w:tr w:rsidR="00346E05" w14:paraId="545F370B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08D00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4EA0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7578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A897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6B9D5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22E4E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591DF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836E5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2234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484D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C7E2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2347F0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9D325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701</w:t>
            </w:r>
          </w:p>
        </w:tc>
      </w:tr>
      <w:tr w:rsidR="00346E05" w14:paraId="6D00E8EC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3CF72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6C03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D47C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CC95B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C726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-6.3</w:t>
            </w:r>
          </w:p>
        </w:tc>
        <w:tc>
          <w:tcPr>
            <w:tcW w:w="302" w:type="pct"/>
            <w:vMerge/>
            <w:vAlign w:val="center"/>
            <w:hideMark/>
          </w:tcPr>
          <w:p w14:paraId="5A2915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2756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0120FD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A6D7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0A242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E26F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8D012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4F5F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524</w:t>
            </w:r>
          </w:p>
        </w:tc>
      </w:tr>
      <w:tr w:rsidR="00346E05" w14:paraId="292B722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6F49C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276A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2111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FB1A3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E2DA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5E0A3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FD18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99B43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489CD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658FA3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7068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D5555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C3BC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525</w:t>
            </w:r>
          </w:p>
        </w:tc>
      </w:tr>
      <w:tr w:rsidR="00346E05" w14:paraId="4BE90B0C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2C7FC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3F862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90AC0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C7CEF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FF6FC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3BEC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E9E2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1A108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E154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47F26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EEFC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75BE2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B0C24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</w:t>
            </w:r>
          </w:p>
        </w:tc>
      </w:tr>
      <w:tr w:rsidR="00346E05" w14:paraId="1899123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65996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EA40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6C502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0045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77FF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E8403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8C4B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64690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1638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5B7FE0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3D84B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D3CD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8732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</w:t>
            </w:r>
          </w:p>
        </w:tc>
      </w:tr>
      <w:tr w:rsidR="00346E05" w14:paraId="199387DA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35D9A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FA59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5615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95F5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FFA2B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B5D92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B806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1D22B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E102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16A8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4BCD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00785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B9F4E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410</w:t>
            </w:r>
          </w:p>
        </w:tc>
      </w:tr>
      <w:tr w:rsidR="00346E05" w14:paraId="56F1D3A7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BCF79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17A01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09C9B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30B67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86B9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8877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6F05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A28CC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A2CC9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413B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A6A8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CA10F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9E6D1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427</w:t>
            </w:r>
          </w:p>
        </w:tc>
      </w:tr>
      <w:tr w:rsidR="00346E05" w14:paraId="2659DD95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65180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B744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4BFA0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76AD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1F951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24C30C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B995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FA03D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5F66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E7CD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D63D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0502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72A8C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706</w:t>
            </w:r>
          </w:p>
        </w:tc>
      </w:tr>
      <w:tr w:rsidR="00346E05" w14:paraId="6447AEA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09668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3412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9BF38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EED7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0C6D8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77DC7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F6708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EB9ED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D437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17112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E454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377A2F7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7C15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1030</w:t>
            </w:r>
          </w:p>
        </w:tc>
      </w:tr>
      <w:tr w:rsidR="00346E05" w14:paraId="560F593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D0459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EFD7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18D0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15F1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EAC7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EF26F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AD65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181B1E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7DBA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7A8C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63F4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E9B5C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3D77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709</w:t>
            </w:r>
          </w:p>
        </w:tc>
      </w:tr>
      <w:tr w:rsidR="00346E05" w14:paraId="5214C78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5DE90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65408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DD17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EBEB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C269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-4.7</w:t>
            </w:r>
          </w:p>
        </w:tc>
        <w:tc>
          <w:tcPr>
            <w:tcW w:w="302" w:type="pct"/>
            <w:vMerge/>
            <w:vAlign w:val="center"/>
            <w:hideMark/>
          </w:tcPr>
          <w:p w14:paraId="1A44CD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C7EF1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0D1097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80A9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2E694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D681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A211A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30641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521</w:t>
            </w:r>
          </w:p>
        </w:tc>
      </w:tr>
      <w:tr w:rsidR="00346E05" w14:paraId="3B42DA76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23848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4661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B076F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755D7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-4.27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4504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-4.27</w:t>
            </w:r>
          </w:p>
        </w:tc>
        <w:tc>
          <w:tcPr>
            <w:tcW w:w="302" w:type="pct"/>
            <w:vMerge/>
            <w:vAlign w:val="center"/>
            <w:hideMark/>
          </w:tcPr>
          <w:p w14:paraId="49CE71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FD4935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9241A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1515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F5A2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25768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E6404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E0906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152</w:t>
            </w:r>
          </w:p>
        </w:tc>
      </w:tr>
      <w:tr w:rsidR="00346E05" w14:paraId="1108FD0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EC3C6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AA6E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66F4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BE69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BE52A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302" w:type="pct"/>
            <w:vMerge/>
            <w:vAlign w:val="center"/>
            <w:hideMark/>
          </w:tcPr>
          <w:p w14:paraId="619C8B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A74C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262ED6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4D8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5139A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1A92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26161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DE8E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522</w:t>
            </w:r>
          </w:p>
        </w:tc>
      </w:tr>
      <w:tr w:rsidR="00346E05" w14:paraId="29644AA2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0E09F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443CD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3A53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AB4A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-4.69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65916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-4.69</w:t>
            </w:r>
          </w:p>
        </w:tc>
        <w:tc>
          <w:tcPr>
            <w:tcW w:w="302" w:type="pct"/>
            <w:vMerge/>
            <w:vAlign w:val="center"/>
            <w:hideMark/>
          </w:tcPr>
          <w:p w14:paraId="72C363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CC894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607DD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C408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8747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C575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3304D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1450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156</w:t>
            </w:r>
          </w:p>
        </w:tc>
      </w:tr>
      <w:tr w:rsidR="00346E05" w14:paraId="4EB843F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78FEE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CD34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5523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47DB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BD9E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B816F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FA1F2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2EAB1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9DD3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B8DF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C669E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7ED2D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0A2E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390</w:t>
            </w:r>
          </w:p>
        </w:tc>
      </w:tr>
      <w:tr w:rsidR="00346E05" w14:paraId="6A3000D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E1563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585EC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D376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46715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9E3C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E84ED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C96FA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170375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D0D2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8182B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3E06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08F98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CC42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394</w:t>
            </w:r>
          </w:p>
        </w:tc>
      </w:tr>
      <w:tr w:rsidR="00346E05" w14:paraId="69317A3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E9E3A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72923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03E67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1C16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1A5EC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5814B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29F5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0B5D1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327B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C46E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BE7E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E08D5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3F2EB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1032</w:t>
            </w:r>
          </w:p>
        </w:tc>
      </w:tr>
      <w:tr w:rsidR="00346E05" w14:paraId="2A62FFB1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A2983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A35C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725BE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E1BFD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CD3D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6BC7B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CBE2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3C88F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263D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60596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64EA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7512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F444D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1045</w:t>
            </w:r>
          </w:p>
        </w:tc>
      </w:tr>
      <w:tr w:rsidR="00346E05" w14:paraId="7006C91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2F7F9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E38DD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A14D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Spreadtrum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2E92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6ACE9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27B4E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F8BD3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249A0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9612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13EF2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6E850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96F36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7D9D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191,194</w:t>
            </w:r>
          </w:p>
        </w:tc>
      </w:tr>
    </w:tbl>
    <w:p w14:paraId="17844BEC" w14:textId="46AA3163" w:rsidR="00F04130" w:rsidRDefault="00F04130" w:rsidP="0000148D"/>
    <w:p w14:paraId="513EF1CF" w14:textId="4266E5FE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0FA9C10F" wp14:editId="6FAA5068">
            <wp:extent cx="8539480" cy="5363210"/>
            <wp:effectExtent l="0" t="0" r="0" b="8890"/>
            <wp:docPr id="1400506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948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F8596" w14:textId="00920E01" w:rsidR="000C5FFA" w:rsidRDefault="0000148D" w:rsidP="0000148D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7.1.3.2.1 - 2</w:t>
      </w:r>
    </w:p>
    <w:p w14:paraId="100C8E88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7.1.3.2.1 - 2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5"/>
        <w:gridCol w:w="1494"/>
        <w:gridCol w:w="1275"/>
        <w:gridCol w:w="898"/>
        <w:gridCol w:w="772"/>
        <w:gridCol w:w="858"/>
        <w:gridCol w:w="891"/>
        <w:gridCol w:w="915"/>
        <w:gridCol w:w="1184"/>
        <w:gridCol w:w="1051"/>
        <w:gridCol w:w="1184"/>
        <w:gridCol w:w="1211"/>
        <w:gridCol w:w="1363"/>
      </w:tblGrid>
      <w:tr w:rsidR="00346E05" w14:paraId="325A9510" w14:textId="77777777" w:rsidTr="0000148D">
        <w:trPr>
          <w:trHeight w:val="2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CC4BB84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TDL-D, device 2a, coherent</w:t>
            </w:r>
          </w:p>
        </w:tc>
      </w:tr>
      <w:tr w:rsidR="00346E05" w14:paraId="47F8AF07" w14:textId="77777777" w:rsidTr="0000148D">
        <w:trPr>
          <w:trHeight w:val="20"/>
        </w:trPr>
        <w:tc>
          <w:tcPr>
            <w:tcW w:w="5000" w:type="pct"/>
            <w:gridSpan w:val="13"/>
            <w:shd w:val="clear" w:color="auto" w:fill="auto"/>
            <w:hideMark/>
          </w:tcPr>
          <w:p w14:paraId="5815660C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6F0BD951" w14:textId="77777777" w:rsidTr="0000148D">
        <w:trPr>
          <w:trHeight w:val="2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2A5F83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2D3625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1147FA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1165E4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D0A33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5B6D46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A3916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2" w:type="pct"/>
            <w:shd w:val="clear" w:color="D9E1F2" w:fill="D9E1F2"/>
            <w:noWrap/>
            <w:vAlign w:val="center"/>
            <w:hideMark/>
          </w:tcPr>
          <w:p w14:paraId="4B3030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2BF7C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57229F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66474C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585B4F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420FB1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74EEACED" w14:textId="77777777" w:rsidTr="0000148D">
        <w:trPr>
          <w:trHeight w:val="2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349CE2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1A830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C5A10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6388C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27767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9CF15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6FB3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04127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9B15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E995A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2F67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19930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CE1FE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541</w:t>
            </w:r>
          </w:p>
        </w:tc>
      </w:tr>
      <w:tr w:rsidR="00346E05" w14:paraId="4BD23A99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36CF4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DFB0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71897F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FD0E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1148F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CC128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42B3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EEEA5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3E42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7704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47EA9D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9ED1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C6B9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538</w:t>
            </w:r>
          </w:p>
        </w:tc>
      </w:tr>
      <w:tr w:rsidR="00346E05" w14:paraId="547F69B6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B1ECC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9F2B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063AD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FA98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AF3F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0161F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D269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22782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0C015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405BD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B4F13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73BE21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01D06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994</w:t>
            </w:r>
          </w:p>
        </w:tc>
      </w:tr>
      <w:tr w:rsidR="00346E05" w14:paraId="6A8D1152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7073E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BED68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DC2C1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3981A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374D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DB375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8A206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ADD52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7ACF6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7961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8B130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A924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3EB07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1015</w:t>
            </w:r>
          </w:p>
        </w:tc>
      </w:tr>
      <w:tr w:rsidR="00346E05" w14:paraId="2E074BC7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40DE6E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542D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86D3E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1F078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59A1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698AF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A84CD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3CD4A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A81D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7DB3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6CFA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1C43B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02C49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179</w:t>
            </w:r>
          </w:p>
        </w:tc>
      </w:tr>
      <w:tr w:rsidR="00346E05" w14:paraId="4FAA481F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8F2E6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989B0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24ADD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D0DE7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96F50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E7730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D7955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2D01A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9E5E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A534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ED17E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EBB7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EED46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542</w:t>
            </w:r>
          </w:p>
        </w:tc>
      </w:tr>
      <w:tr w:rsidR="00346E05" w14:paraId="270E978B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29DBF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C0D8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9388C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98500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74ED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6B92A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ADEB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33716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6EBC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2A4159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23CF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DBA1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4D2D3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543</w:t>
            </w:r>
          </w:p>
        </w:tc>
      </w:tr>
      <w:tr w:rsidR="00346E05" w14:paraId="5A52076C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5D887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EDB7E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5980A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4CEB4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8FD33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4B98E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DAAF8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73187B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3BA8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AF8D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C144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62DE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E00A8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990</w:t>
            </w:r>
          </w:p>
        </w:tc>
      </w:tr>
      <w:tr w:rsidR="00346E05" w14:paraId="5911C576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7F399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75085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71A35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37136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93F92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E08D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F91F8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3E02F9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2808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1CE22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03E5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C7FEF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31A75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539</w:t>
            </w:r>
          </w:p>
        </w:tc>
      </w:tr>
      <w:tr w:rsidR="00346E05" w14:paraId="4CAAD09B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9D121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F379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588BA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5678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563F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8C9D0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145AA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28AB70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003E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876DA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29618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0333F3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0011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170</w:t>
            </w:r>
          </w:p>
        </w:tc>
      </w:tr>
      <w:tr w:rsidR="00346E05" w14:paraId="7B2ABE28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011BB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342AF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0630F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34CFE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C80A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4CCD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769F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3EC710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E3BE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/>
            <w:vAlign w:val="center"/>
            <w:hideMark/>
          </w:tcPr>
          <w:p w14:paraId="3D0E80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57E0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64FDB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0940F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540</w:t>
            </w:r>
          </w:p>
        </w:tc>
      </w:tr>
      <w:tr w:rsidR="00346E05" w14:paraId="5EE09C3F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1CE02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30F6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3C750C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6555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79BD7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097D5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F17B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6A2D03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F5BA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7D0E69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E4F8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6712A0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09AD4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188</w:t>
            </w:r>
          </w:p>
        </w:tc>
      </w:tr>
      <w:tr w:rsidR="00346E05" w14:paraId="72016157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9D6F6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6AFF0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69CB1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4592B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BF86E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BBF6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9F19F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58CA4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9B86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C8476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C9CD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8DB7F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7ADCF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992</w:t>
            </w:r>
          </w:p>
        </w:tc>
      </w:tr>
      <w:tr w:rsidR="00346E05" w14:paraId="64A7485E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A003B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5E8D9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0DE51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E2DF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B479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B9F98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AE4D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DD73D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6099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DD1B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7062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7647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AC9A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1005</w:t>
            </w:r>
          </w:p>
        </w:tc>
      </w:tr>
      <w:tr w:rsidR="00346E05" w14:paraId="3D8075F7" w14:textId="77777777" w:rsidTr="0000148D">
        <w:trPr>
          <w:trHeight w:val="2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00902F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6730E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76FACF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EF7D6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4DC1F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BA687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A54F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6D502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4D57A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CC382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79C2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213122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50E37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535</w:t>
            </w:r>
          </w:p>
        </w:tc>
      </w:tr>
      <w:tr w:rsidR="00346E05" w14:paraId="450E4C41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43A56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08E7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99A43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E260D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EA08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15774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322D3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A1315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35B8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CFA5D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6BD368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6726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845B3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532</w:t>
            </w:r>
          </w:p>
        </w:tc>
      </w:tr>
      <w:tr w:rsidR="00346E05" w14:paraId="0D549275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09042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95760B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82524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40425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-11.2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2BEC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62D92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59ED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7E03A4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C653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F856C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9370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0F4B33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2FEA0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1074</w:t>
            </w:r>
          </w:p>
        </w:tc>
      </w:tr>
      <w:tr w:rsidR="00346E05" w14:paraId="60D1A52E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08342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69686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7A1F3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AFBB3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517D8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ECAD0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9FB55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AFDAB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9B75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FE09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ADE8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C8D9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046A2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1095</w:t>
            </w:r>
          </w:p>
        </w:tc>
      </w:tr>
      <w:tr w:rsidR="00346E05" w14:paraId="0D6A8112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5BACC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A4313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A6225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240BF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90418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D22E8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F3E58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5D63D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F5F2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45ECB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A903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260506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D938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712</w:t>
            </w:r>
          </w:p>
        </w:tc>
      </w:tr>
      <w:tr w:rsidR="00346E05" w14:paraId="68F85C42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49E64B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E1F3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1569E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31E20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5E42B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-6.2</w:t>
            </w:r>
          </w:p>
        </w:tc>
        <w:tc>
          <w:tcPr>
            <w:tcW w:w="322" w:type="pct"/>
            <w:vMerge/>
            <w:vAlign w:val="center"/>
            <w:hideMark/>
          </w:tcPr>
          <w:p w14:paraId="0D67AF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DC17B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62B0AE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2604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07978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0418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B2A3C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E50B3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536</w:t>
            </w:r>
          </w:p>
        </w:tc>
      </w:tr>
      <w:tr w:rsidR="00346E05" w14:paraId="39C3281D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AF845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9EF8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AA0CB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5BDD0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FD04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AA29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10367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AAC48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6970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6E1EB9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BCB99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CC08F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4DB2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537</w:t>
            </w:r>
          </w:p>
        </w:tc>
      </w:tr>
      <w:tr w:rsidR="00346E05" w14:paraId="2C8FA5B4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EE6A7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B747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F2BEF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3973C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FBED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2AD166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E50D4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3E028B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B1AB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50EDA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D697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4857F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07FA9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715</w:t>
            </w:r>
          </w:p>
        </w:tc>
      </w:tr>
      <w:tr w:rsidR="00346E05" w14:paraId="785B49B5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DD4A7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23D2D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0153D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/>
            <w:vAlign w:val="center"/>
            <w:hideMark/>
          </w:tcPr>
          <w:p w14:paraId="49E20C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FF2C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B64AC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49C3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08E97D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09350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E7276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3942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47AAB6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2292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1070</w:t>
            </w:r>
          </w:p>
        </w:tc>
      </w:tr>
      <w:tr w:rsidR="00346E05" w14:paraId="78154BC8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127A5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9129B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9D8C8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C9C08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06F6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B2592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B6178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5692B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BFAD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A5CD3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6367A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31792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A59F4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718</w:t>
            </w:r>
          </w:p>
        </w:tc>
      </w:tr>
      <w:tr w:rsidR="00346E05" w14:paraId="078EF7A0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40940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1F2B6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74408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7FCB3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47EF6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322" w:type="pct"/>
            <w:vMerge/>
            <w:vAlign w:val="center"/>
            <w:hideMark/>
          </w:tcPr>
          <w:p w14:paraId="45D058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4E291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62E1ED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6F25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0FE6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49C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F8A9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18F0A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533</w:t>
            </w:r>
          </w:p>
        </w:tc>
      </w:tr>
      <w:tr w:rsidR="00346E05" w14:paraId="7F996944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2BE5F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5B3D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35915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94BD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-6.03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43558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-6.03</w:t>
            </w:r>
          </w:p>
        </w:tc>
        <w:tc>
          <w:tcPr>
            <w:tcW w:w="322" w:type="pct"/>
            <w:vMerge/>
            <w:vAlign w:val="center"/>
            <w:hideMark/>
          </w:tcPr>
          <w:p w14:paraId="2D977B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75D4C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13E85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6972E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0D9CC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9743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BFB5C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50F86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154</w:t>
            </w:r>
          </w:p>
        </w:tc>
      </w:tr>
      <w:tr w:rsidR="00346E05" w14:paraId="23531810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B6848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AA94E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3C37DF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6918E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905FC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22" w:type="pct"/>
            <w:vMerge/>
            <w:vAlign w:val="center"/>
            <w:hideMark/>
          </w:tcPr>
          <w:p w14:paraId="55A723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FD92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5F1A1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D0D9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38E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1444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8EFF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7DF0F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534</w:t>
            </w:r>
          </w:p>
        </w:tc>
      </w:tr>
      <w:tr w:rsidR="00346E05" w14:paraId="236EC5A5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45CED9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7927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1EB98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63548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-5.68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51DA5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-5.68</w:t>
            </w:r>
          </w:p>
        </w:tc>
        <w:tc>
          <w:tcPr>
            <w:tcW w:w="322" w:type="pct"/>
            <w:vMerge/>
            <w:vAlign w:val="center"/>
            <w:hideMark/>
          </w:tcPr>
          <w:p w14:paraId="3D5C8B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5969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5B29CF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AAB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A285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ED45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EA0B0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59FED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158</w:t>
            </w:r>
          </w:p>
        </w:tc>
      </w:tr>
      <w:tr w:rsidR="00346E05" w14:paraId="782644A8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BA107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B190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060198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64364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7636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C191A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A2892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18C59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53BC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77FE5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986E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CBAD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ACAFB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1085</w:t>
            </w:r>
          </w:p>
        </w:tc>
      </w:tr>
      <w:tr w:rsidR="00346E05" w14:paraId="23D8A4BB" w14:textId="77777777" w:rsidTr="0000148D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F24EA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3D5C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2B1EBD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5654A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DE6A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498E3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55C1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5CE801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86AB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7801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E144E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1D76B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C5F01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1072</w:t>
            </w:r>
          </w:p>
        </w:tc>
      </w:tr>
    </w:tbl>
    <w:p w14:paraId="0A7B680C" w14:textId="0D9E616F" w:rsidR="00F04130" w:rsidRDefault="00F04130" w:rsidP="0000148D"/>
    <w:p w14:paraId="7BE226C2" w14:textId="29551507" w:rsidR="000C5FFA" w:rsidRDefault="009D3323" w:rsidP="0000148D">
      <w:pPr>
        <w:pStyle w:val="Heading5"/>
      </w:pPr>
      <w:r>
        <w:rPr>
          <w:rFonts w:hint="eastAsia"/>
        </w:rPr>
        <w:t>7.1.3.2.2</w:t>
      </w:r>
      <w:r>
        <w:tab/>
      </w:r>
      <w:r w:rsidR="0000148D">
        <w:t>N</w:t>
      </w:r>
      <w:r>
        <w:rPr>
          <w:rFonts w:hint="eastAsia"/>
        </w:rPr>
        <w:t>on-coherent</w:t>
      </w:r>
    </w:p>
    <w:p w14:paraId="2DF5D1EB" w14:textId="7F801B9E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679144C5" wp14:editId="42A68DEC">
            <wp:extent cx="8488045" cy="5363210"/>
            <wp:effectExtent l="0" t="0" r="8255" b="8890"/>
            <wp:docPr id="21192165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824A3" w14:textId="563B72FA" w:rsidR="0000148D" w:rsidRDefault="0000148D" w:rsidP="0000148D">
      <w:pPr>
        <w:pStyle w:val="TF"/>
      </w:pPr>
      <w:r>
        <w:rPr>
          <w:rFonts w:hint="eastAsia"/>
        </w:rPr>
        <w:t xml:space="preserve">Figure 7.1.3.2.2 </w:t>
      </w:r>
      <w:r>
        <w:t>–</w:t>
      </w:r>
      <w:r>
        <w:rPr>
          <w:rFonts w:hint="eastAsia"/>
        </w:rPr>
        <w:t xml:space="preserve"> 1</w:t>
      </w:r>
    </w:p>
    <w:p w14:paraId="2C289839" w14:textId="3C55C0F4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7.1.3.2.2 - 1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5"/>
        <w:gridCol w:w="1500"/>
        <w:gridCol w:w="1500"/>
        <w:gridCol w:w="903"/>
        <w:gridCol w:w="774"/>
        <w:gridCol w:w="811"/>
        <w:gridCol w:w="846"/>
        <w:gridCol w:w="863"/>
        <w:gridCol w:w="1184"/>
        <w:gridCol w:w="1051"/>
        <w:gridCol w:w="1184"/>
        <w:gridCol w:w="1211"/>
        <w:gridCol w:w="1349"/>
      </w:tblGrid>
      <w:tr w:rsidR="00346E05" w14:paraId="282A575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2C648AB7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2a, non-coherent</w:t>
            </w:r>
          </w:p>
        </w:tc>
      </w:tr>
      <w:tr w:rsidR="00346E05" w14:paraId="54E31A13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7B6460D1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7B617A16" w14:textId="77777777" w:rsidTr="0000148D">
        <w:trPr>
          <w:trHeight w:val="20"/>
        </w:trPr>
        <w:tc>
          <w:tcPr>
            <w:tcW w:w="407" w:type="pct"/>
            <w:shd w:val="clear" w:color="D9E1F2" w:fill="D9E1F2"/>
            <w:noWrap/>
            <w:vAlign w:val="center"/>
            <w:hideMark/>
          </w:tcPr>
          <w:p w14:paraId="276C37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7D933E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4D640F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A8615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4FA43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4" w:type="pct"/>
            <w:shd w:val="clear" w:color="D9E1F2" w:fill="D9E1F2"/>
            <w:noWrap/>
            <w:vAlign w:val="center"/>
            <w:hideMark/>
          </w:tcPr>
          <w:p w14:paraId="0FF0BB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159755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7FF62F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28110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4C69EB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67C9D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5A809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1" w:type="pct"/>
            <w:shd w:val="clear" w:color="D9E1F2" w:fill="D9E1F2"/>
            <w:noWrap/>
            <w:vAlign w:val="center"/>
            <w:hideMark/>
          </w:tcPr>
          <w:p w14:paraId="5A7952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1AD18B6" w14:textId="77777777" w:rsidTr="0000148D">
        <w:trPr>
          <w:trHeight w:val="2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659590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C36E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703E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E1C00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33A33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ACA6A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26CC3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1A14B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CF8D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C8069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4A69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2AB2E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2EFD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409</w:t>
            </w:r>
          </w:p>
        </w:tc>
      </w:tr>
      <w:tr w:rsidR="00346E05" w14:paraId="7C9143C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899AF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F149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990A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27FE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517C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924C4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2813C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2F418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5963FE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C1F525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A7D92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42BA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D074F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413</w:t>
            </w:r>
          </w:p>
        </w:tc>
      </w:tr>
      <w:tr w:rsidR="00346E05" w14:paraId="26AFB69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BE23A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FC80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1E145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2822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B4B7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304" w:type="pct"/>
            <w:vMerge/>
            <w:vAlign w:val="center"/>
            <w:hideMark/>
          </w:tcPr>
          <w:p w14:paraId="2FE6D8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61F01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2E7677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CC28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038D5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69A7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3455A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A017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281</w:t>
            </w:r>
          </w:p>
        </w:tc>
      </w:tr>
      <w:tr w:rsidR="00346E05" w14:paraId="24CB1F2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DFBD0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6E90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A6F7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66E8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F15A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019E4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5872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82E23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D0254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D69E8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3042D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25248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9BB62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284</w:t>
            </w:r>
          </w:p>
        </w:tc>
      </w:tr>
      <w:tr w:rsidR="00346E05" w14:paraId="2544188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F7707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6AFF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07D1FA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D7D46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16C6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4" w:type="pct"/>
            <w:vMerge/>
            <w:vAlign w:val="center"/>
            <w:hideMark/>
          </w:tcPr>
          <w:p w14:paraId="06D710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3A6BB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E7D69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4528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24313C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CE8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E9409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367C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317</w:t>
            </w:r>
          </w:p>
        </w:tc>
      </w:tr>
      <w:tr w:rsidR="00346E05" w14:paraId="4688FEB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06E1B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2F83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D33D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DB01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DE38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E1C11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DFAD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0FEF8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09627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B7893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C668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5A125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21DA6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320</w:t>
            </w:r>
          </w:p>
        </w:tc>
      </w:tr>
      <w:tr w:rsidR="00346E05" w14:paraId="09CF719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0A1D0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C71F0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/>
            <w:vAlign w:val="center"/>
            <w:hideMark/>
          </w:tcPr>
          <w:p w14:paraId="33FD1E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8A52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59770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4" w:type="pct"/>
            <w:vMerge/>
            <w:vAlign w:val="center"/>
            <w:hideMark/>
          </w:tcPr>
          <w:p w14:paraId="3DB6F8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66B4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2F8E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89CC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826D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A6F4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1170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81933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245</w:t>
            </w:r>
          </w:p>
        </w:tc>
      </w:tr>
      <w:tr w:rsidR="00346E05" w14:paraId="75BAD0E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645A4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B7D8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EDB0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8EBE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3D39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6C6FD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F3A5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02E12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27595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3F8AA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C153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49D2D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E4EF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248</w:t>
            </w:r>
          </w:p>
        </w:tc>
      </w:tr>
      <w:tr w:rsidR="00346E05" w14:paraId="77DF3AC1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AEDDE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8EFB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325EB4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62E22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F32E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304" w:type="pct"/>
            <w:vMerge/>
            <w:vAlign w:val="center"/>
            <w:hideMark/>
          </w:tcPr>
          <w:p w14:paraId="263A0E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268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AB769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95C0D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4B8729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52F5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A1D8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3FEFA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263</w:t>
            </w:r>
          </w:p>
        </w:tc>
      </w:tr>
      <w:tr w:rsidR="00346E05" w14:paraId="51AA32A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9DDF3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C5EE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5C25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17A0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7ECC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C6E9F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AF05D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22DC3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0B911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D6B3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A51F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AB4E8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9501E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266</w:t>
            </w:r>
          </w:p>
        </w:tc>
      </w:tr>
      <w:tr w:rsidR="00346E05" w14:paraId="2120AAB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966DC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2A04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48F29C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6578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5D4277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4" w:type="pct"/>
            <w:vMerge/>
            <w:vAlign w:val="center"/>
            <w:hideMark/>
          </w:tcPr>
          <w:p w14:paraId="26FBFD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2660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73F34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ECC11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65C04B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11E5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2998B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79383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299</w:t>
            </w:r>
          </w:p>
        </w:tc>
      </w:tr>
      <w:tr w:rsidR="00346E05" w14:paraId="48C5522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D41F9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0CDD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89B8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5876D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6F84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43E1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322AD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4650B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38122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1F74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133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7E9B1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B5D63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302</w:t>
            </w:r>
          </w:p>
        </w:tc>
      </w:tr>
      <w:tr w:rsidR="00346E05" w14:paraId="1A92176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4EDF4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BDDA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85DD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7EBC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20C6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13.19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6070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ED69C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A2DDA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1595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231913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410FE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AFD06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F69A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761</w:t>
            </w:r>
          </w:p>
        </w:tc>
      </w:tr>
      <w:tr w:rsidR="00346E05" w14:paraId="5FF8FA6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198FB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4E5D3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F9A6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763FB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BE6D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6DB6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0D7D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58429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3CE1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AE20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F2E2B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9540A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81385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745</w:t>
            </w:r>
          </w:p>
        </w:tc>
      </w:tr>
      <w:tr w:rsidR="00346E05" w14:paraId="699D140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DAA0C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B897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9974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51357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22013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4" w:type="pct"/>
            <w:vMerge/>
            <w:vAlign w:val="center"/>
            <w:hideMark/>
          </w:tcPr>
          <w:p w14:paraId="63992C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65AA4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E564B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F9816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AE67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CBFE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DF856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201A4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116</w:t>
            </w:r>
          </w:p>
        </w:tc>
      </w:tr>
      <w:tr w:rsidR="00346E05" w14:paraId="42C1B84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A16EC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8253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DABC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876FD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E58A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BF5AD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1DBC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EDE19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9903B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4CD3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6355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D5A0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67DCA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128</w:t>
            </w:r>
          </w:p>
        </w:tc>
      </w:tr>
      <w:tr w:rsidR="00346E05" w14:paraId="02F0F5F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CC646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9B6C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EA8EC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1768B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BC5D5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4" w:type="pct"/>
            <w:vMerge/>
            <w:vAlign w:val="center"/>
            <w:hideMark/>
          </w:tcPr>
          <w:p w14:paraId="6FA6EF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2C17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07E8E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22C65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C421D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F6296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4369D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32EE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903</w:t>
            </w:r>
          </w:p>
        </w:tc>
      </w:tr>
      <w:tr w:rsidR="00346E05" w14:paraId="5E1E363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1187A5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1945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B95BC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A7BCD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A8084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F6807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150033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3C431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AA10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F410A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D3072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69B34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3512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212</w:t>
            </w:r>
          </w:p>
        </w:tc>
      </w:tr>
      <w:tr w:rsidR="00346E05" w14:paraId="02DBE91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81267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2891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612A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A705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974D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B80C0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556B0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9B5D0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10E6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66EA4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AECB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45C654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4A0AB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399</w:t>
            </w:r>
          </w:p>
        </w:tc>
      </w:tr>
      <w:tr w:rsidR="00346E05" w14:paraId="4C8807D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98A79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5532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7543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B6C9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F646A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4F3E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D2A14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4264F3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D669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9C0F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19F3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99C31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8186F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393</w:t>
            </w:r>
          </w:p>
        </w:tc>
      </w:tr>
      <w:tr w:rsidR="00346E05" w14:paraId="18246D6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9A190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2EB7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9365D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A00A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7BE4F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04" w:type="pct"/>
            <w:vMerge/>
            <w:vAlign w:val="center"/>
            <w:hideMark/>
          </w:tcPr>
          <w:p w14:paraId="2B0253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350A2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766ED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A2C0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8BB43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631750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0678C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F7FE2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582</w:t>
            </w:r>
          </w:p>
        </w:tc>
      </w:tr>
      <w:tr w:rsidR="00346E05" w14:paraId="588C0F4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88706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04D7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D772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58CC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BB1A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0E669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264D4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13AEE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E816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2EB5DE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18BA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9C76B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27B20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574</w:t>
            </w:r>
          </w:p>
        </w:tc>
      </w:tr>
      <w:tr w:rsidR="00346E05" w14:paraId="464ECF7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03375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12BE3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BE0C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4EBA6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4EB2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192ED1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41C39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9E0DC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756C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BF5E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18DDA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9F775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57576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216</w:t>
            </w:r>
          </w:p>
        </w:tc>
      </w:tr>
      <w:tr w:rsidR="00346E05" w14:paraId="527B4B0D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8798A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9C815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BDFA0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D2119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9D555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84877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0F2AC7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73DFD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3D53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BB61C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73BC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07C7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784E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568,570</w:t>
            </w:r>
          </w:p>
        </w:tc>
      </w:tr>
      <w:tr w:rsidR="00346E05" w14:paraId="5174D11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EFB17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BD90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5F4B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2E675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E349B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4" w:type="pct"/>
            <w:vMerge/>
            <w:vAlign w:val="center"/>
            <w:hideMark/>
          </w:tcPr>
          <w:p w14:paraId="4340B4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45AC1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8C64A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145E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68AD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C5A7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5C5DF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16EC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208</w:t>
            </w:r>
          </w:p>
        </w:tc>
      </w:tr>
      <w:tr w:rsidR="00346E05" w14:paraId="42BA1A0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9864E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77A0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5004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0C1C2C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5968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14FA90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7573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3D91C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B17B1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6F945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3E406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E65F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DA9C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767</w:t>
            </w:r>
          </w:p>
        </w:tc>
      </w:tr>
      <w:tr w:rsidR="00346E05" w14:paraId="346C91C3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8845A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9D2E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1D8D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5DC17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6ECF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26F4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87ED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FBD5D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EB7E6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0131D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862CF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CC6E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AC4A1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773</w:t>
            </w:r>
          </w:p>
        </w:tc>
      </w:tr>
      <w:tr w:rsidR="00346E05" w14:paraId="675D3FC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420C5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4C3D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FE199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D3FA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11.45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B331B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14.45</w:t>
            </w:r>
          </w:p>
        </w:tc>
        <w:tc>
          <w:tcPr>
            <w:tcW w:w="304" w:type="pct"/>
            <w:vMerge/>
            <w:vAlign w:val="center"/>
            <w:hideMark/>
          </w:tcPr>
          <w:p w14:paraId="12AA19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2A80C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3F30C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E3040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35FA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626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5C3BB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EB20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747</w:t>
            </w:r>
          </w:p>
        </w:tc>
      </w:tr>
      <w:tr w:rsidR="00346E05" w14:paraId="204D1A7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F64CC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0613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17CD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1240D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F1B44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421CC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F9E43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9FB0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3CAE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052D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B2A3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2699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5D2BA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763</w:t>
            </w:r>
          </w:p>
        </w:tc>
      </w:tr>
      <w:tr w:rsidR="00346E05" w14:paraId="2538FBA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8FDC2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1D0A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2930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23215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7F84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4" w:type="pct"/>
            <w:vMerge/>
            <w:vAlign w:val="center"/>
            <w:hideMark/>
          </w:tcPr>
          <w:p w14:paraId="550E02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5716F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BDD1B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682F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33E26E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C831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B1E17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7EBD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883</w:t>
            </w:r>
          </w:p>
        </w:tc>
      </w:tr>
      <w:tr w:rsidR="00346E05" w14:paraId="6F606204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61BA8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0B38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86DD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3E5F5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1A21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D74E5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A366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F9CD8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2AD1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B64F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04ED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91E51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1CEA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879</w:t>
            </w:r>
          </w:p>
        </w:tc>
      </w:tr>
      <w:tr w:rsidR="00346E05" w14:paraId="411F7F51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F9D38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D889D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6D16F2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670E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0A1B3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04" w:type="pct"/>
            <w:vMerge/>
            <w:vAlign w:val="center"/>
            <w:hideMark/>
          </w:tcPr>
          <w:p w14:paraId="76732D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9BCD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317A0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859F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D4218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A183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E3C3B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7D3BD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867</w:t>
            </w:r>
          </w:p>
        </w:tc>
      </w:tr>
      <w:tr w:rsidR="00346E05" w14:paraId="459C268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06423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B23C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D3DFA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3755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D898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07151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428C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2241D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E8FC8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D117B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B1EB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AF7E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8D024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871</w:t>
            </w:r>
          </w:p>
        </w:tc>
      </w:tr>
      <w:tr w:rsidR="00346E05" w14:paraId="49F535D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27E8A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A421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/>
            <w:vAlign w:val="center"/>
            <w:hideMark/>
          </w:tcPr>
          <w:p w14:paraId="02A9EE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C366B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D8CC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15.8</w:t>
            </w:r>
          </w:p>
        </w:tc>
        <w:tc>
          <w:tcPr>
            <w:tcW w:w="304" w:type="pct"/>
            <w:vMerge/>
            <w:vAlign w:val="center"/>
            <w:hideMark/>
          </w:tcPr>
          <w:p w14:paraId="3E173B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213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DEA80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567C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48E5DD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62EE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F6848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C3D5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851</w:t>
            </w:r>
          </w:p>
        </w:tc>
      </w:tr>
      <w:tr w:rsidR="00346E05" w14:paraId="5168191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F1F0D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6676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E461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2805F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DF91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8DAC2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598A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52803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165F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5111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0F15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EC115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05ED6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855</w:t>
            </w:r>
          </w:p>
        </w:tc>
      </w:tr>
      <w:tr w:rsidR="00346E05" w14:paraId="6DA98254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1975C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6CF02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EAD46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88020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6704A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CEDC3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38780B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04CD7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FBD0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2D68B3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4B076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0B5B9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68880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326</w:t>
            </w:r>
          </w:p>
        </w:tc>
      </w:tr>
      <w:tr w:rsidR="00346E05" w14:paraId="6B1C90A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AF9BD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F495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0BE8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EED86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93FCB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F7D1E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F7A6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20BF4A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A445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6A1A7C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2E80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168E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7106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665</w:t>
            </w:r>
          </w:p>
        </w:tc>
      </w:tr>
      <w:tr w:rsidR="00346E05" w14:paraId="36F2227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1E6F4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452A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862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16A5A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2D03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DE45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2326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A79BF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BA585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F371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583C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1EE4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337A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695</w:t>
            </w:r>
          </w:p>
        </w:tc>
      </w:tr>
      <w:tr w:rsidR="00346E05" w14:paraId="1EA6D3C1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220C0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78E7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2447E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B1BA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552DA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669B43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6E42D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A06EB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93CC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F066E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CBDA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B87AB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CCB7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617</w:t>
            </w:r>
          </w:p>
        </w:tc>
      </w:tr>
      <w:tr w:rsidR="00346E05" w14:paraId="10D2B8A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1165B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B55C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BC34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31C7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0C9D7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304" w:type="pct"/>
            <w:vMerge/>
            <w:vAlign w:val="center"/>
            <w:hideMark/>
          </w:tcPr>
          <w:p w14:paraId="3A635B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0B3F6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3040A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D0468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28F2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F689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B0D3D7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5FCDD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589</w:t>
            </w:r>
          </w:p>
        </w:tc>
      </w:tr>
      <w:tr w:rsidR="00346E05" w14:paraId="22D6E5FC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F03C7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F8F1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6508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1F892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0D8A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A7A4C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DDF2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9BDA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F12A6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8281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B9BD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69995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0062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597</w:t>
            </w:r>
          </w:p>
        </w:tc>
      </w:tr>
      <w:tr w:rsidR="00346E05" w14:paraId="74EB245D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941CB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2A42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47F7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FF8B3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317AA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4" w:type="pct"/>
            <w:vMerge/>
            <w:vAlign w:val="center"/>
            <w:hideMark/>
          </w:tcPr>
          <w:p w14:paraId="0DF4CC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4B1A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7332FD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31FC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6AB9F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242C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23CC3B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01B0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619</w:t>
            </w:r>
          </w:p>
        </w:tc>
      </w:tr>
      <w:tr w:rsidR="00346E05" w14:paraId="739163F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BDEFD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4ABDE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71F1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E3AAF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6A0CD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6B7C9A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630E8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548F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207D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297F9F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1571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1A92F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29044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332</w:t>
            </w:r>
          </w:p>
        </w:tc>
      </w:tr>
      <w:tr w:rsidR="00346E05" w14:paraId="312AA943" w14:textId="77777777" w:rsidTr="0000148D">
        <w:trPr>
          <w:trHeight w:val="2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2BB623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7FAB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DE5F2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9A193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69E79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89998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77CDC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1AEE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2F12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EB6B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844D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981D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6B5A2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827</w:t>
            </w:r>
          </w:p>
        </w:tc>
      </w:tr>
      <w:tr w:rsidR="00346E05" w14:paraId="14F3831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CAC2A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3DFF0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208D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8CF85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52F3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549CF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9C4E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72D3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E2C99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06EC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4B548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9B601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6772C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835</w:t>
            </w:r>
          </w:p>
        </w:tc>
      </w:tr>
      <w:tr w:rsidR="00346E05" w14:paraId="24F36B0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CF9F4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C240F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/>
            <w:vAlign w:val="center"/>
            <w:hideMark/>
          </w:tcPr>
          <w:p w14:paraId="0E67606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E94F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78B13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304" w:type="pct"/>
            <w:vMerge/>
            <w:vAlign w:val="center"/>
            <w:hideMark/>
          </w:tcPr>
          <w:p w14:paraId="3D6E2A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514B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7C7B9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138F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76ED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691ED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5A73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413C1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826</w:t>
            </w:r>
          </w:p>
        </w:tc>
      </w:tr>
      <w:tr w:rsidR="00346E05" w14:paraId="3D7EBF13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95D94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03C7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A094A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18A30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8279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17D6D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3DA49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83078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67D0A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0088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7726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F1F6C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38FC4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834</w:t>
            </w:r>
          </w:p>
        </w:tc>
      </w:tr>
      <w:tr w:rsidR="00346E05" w14:paraId="6D22A8BE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2750F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DB96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30BC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B677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102FE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AE866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20BEBA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00C2D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3B74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E1DE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91002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635D1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9BB2F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408</w:t>
            </w:r>
          </w:p>
        </w:tc>
      </w:tr>
      <w:tr w:rsidR="00346E05" w14:paraId="313D560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5B067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7AAC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38E0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17CF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8287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B8A93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E4CC1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1A173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09CD7B0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AF51C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84893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34B57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6D1E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416</w:t>
            </w:r>
          </w:p>
        </w:tc>
      </w:tr>
      <w:tr w:rsidR="00346E05" w14:paraId="00F4202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91A9D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0C44C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B83F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96B88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D5B978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4" w:type="pct"/>
            <w:vMerge/>
            <w:vAlign w:val="center"/>
            <w:hideMark/>
          </w:tcPr>
          <w:p w14:paraId="4DD0E8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842E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40447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33758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3DD6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69B2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A0247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46BA7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272</w:t>
            </w:r>
          </w:p>
        </w:tc>
      </w:tr>
      <w:tr w:rsidR="00346E05" w14:paraId="1363801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08117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37F06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2A80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8884F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6B53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0750D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856E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AE171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5D570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43D6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8FA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AF8AF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17292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275</w:t>
            </w:r>
          </w:p>
        </w:tc>
      </w:tr>
      <w:tr w:rsidR="00346E05" w14:paraId="35BD0B4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B35F6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4542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C1552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8FFCB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-0.62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2B8DA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9E537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98D08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27B9D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64F7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B6EB1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9AD9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FA36B5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58B8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825</w:t>
            </w:r>
          </w:p>
        </w:tc>
      </w:tr>
      <w:tr w:rsidR="00346E05" w14:paraId="04F3FF4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066DF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A319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133F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674B70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9E42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05C143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77FE0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FD10D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116C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618918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3872A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372BB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9061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832</w:t>
            </w:r>
          </w:p>
        </w:tc>
      </w:tr>
      <w:tr w:rsidR="00346E05" w14:paraId="6CA83F4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F9546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CC037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0E12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7F1F5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85ED1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89E61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1786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4800D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9980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D873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DBA34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15146B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B6B40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308</w:t>
            </w:r>
          </w:p>
        </w:tc>
      </w:tr>
      <w:tr w:rsidR="00346E05" w14:paraId="3FB2A23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D90C1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5CB1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0ADA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74C4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9B429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9851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689F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5C67E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AECA2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284A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BB5E0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B7756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C4720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311</w:t>
            </w:r>
          </w:p>
        </w:tc>
      </w:tr>
      <w:tr w:rsidR="00346E05" w14:paraId="4AD62AC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30655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5014B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DB459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AE0C1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769B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04" w:type="pct"/>
            <w:vMerge/>
            <w:vAlign w:val="center"/>
            <w:hideMark/>
          </w:tcPr>
          <w:p w14:paraId="4046BD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D2BC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3A03E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8BE2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27DA6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5B71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42953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82F3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254</w:t>
            </w:r>
          </w:p>
        </w:tc>
      </w:tr>
      <w:tr w:rsidR="00346E05" w14:paraId="09FCCF0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5345B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4B962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70203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344BB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EDAB9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80787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3DF4C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87375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06E2B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84BC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38CF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68344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4F22E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257</w:t>
            </w:r>
          </w:p>
        </w:tc>
      </w:tr>
      <w:tr w:rsidR="00346E05" w14:paraId="7998B73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2A02A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8DFE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0372F2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BC18D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B69C9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304" w:type="pct"/>
            <w:vMerge/>
            <w:vAlign w:val="center"/>
            <w:hideMark/>
          </w:tcPr>
          <w:p w14:paraId="245351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71B5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45C97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39F8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5DED3E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18178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004A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30A0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290</w:t>
            </w:r>
          </w:p>
        </w:tc>
      </w:tr>
      <w:tr w:rsidR="00346E05" w14:paraId="31CF5DD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2B8E2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DF43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3EB2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15836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415F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6EA12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E22E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C0DB6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52A25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FAADB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7E7A5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CCE36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E0E9D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293</w:t>
            </w:r>
          </w:p>
        </w:tc>
      </w:tr>
      <w:tr w:rsidR="00346E05" w14:paraId="34E036A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B5072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851E1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8428F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817D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AD1F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1.99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28F72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2C5A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49247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C5EE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066DA1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D953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5A22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F5C0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744</w:t>
            </w:r>
          </w:p>
        </w:tc>
      </w:tr>
      <w:tr w:rsidR="00346E05" w14:paraId="5B5D65B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89D59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9052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A700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FC361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57458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B7E01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FC97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44A73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3D47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4DB59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062C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D55F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BC49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752</w:t>
            </w:r>
          </w:p>
        </w:tc>
      </w:tr>
      <w:tr w:rsidR="00346E05" w14:paraId="6044FA3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9149E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1C55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505BF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89F55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39B7C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04" w:type="pct"/>
            <w:vMerge/>
            <w:vAlign w:val="center"/>
            <w:hideMark/>
          </w:tcPr>
          <w:p w14:paraId="0EFE43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7C68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EC078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8D2BD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AEF2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9661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D380C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A3437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902</w:t>
            </w:r>
          </w:p>
        </w:tc>
      </w:tr>
      <w:tr w:rsidR="00346E05" w14:paraId="0213DCB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13FD4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C6B3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9ED49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F3992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EC5EC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A2128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50B91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7E2A6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1C2D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FB8C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5271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ACE4D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77798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213</w:t>
            </w:r>
          </w:p>
        </w:tc>
      </w:tr>
      <w:tr w:rsidR="00346E05" w14:paraId="4E5F4D4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F0731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F727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AF7B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310C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B7BF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0C3C05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AE96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45C5B6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F992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D73FA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7021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9BAC1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9A16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923</w:t>
            </w:r>
          </w:p>
        </w:tc>
      </w:tr>
      <w:tr w:rsidR="00346E05" w14:paraId="29A18A4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92375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4D73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4737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3B03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0800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20238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43AB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10599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CE0A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170DF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3F6E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6E48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FDE99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398</w:t>
            </w:r>
          </w:p>
        </w:tc>
      </w:tr>
      <w:tr w:rsidR="00346E05" w14:paraId="54A7091D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54336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E90170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D18C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A15E2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9408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E297D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BE46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169D86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31F9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2BDC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B371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418EE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8411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392</w:t>
            </w:r>
          </w:p>
        </w:tc>
      </w:tr>
      <w:tr w:rsidR="00346E05" w14:paraId="3F8AF34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71593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CD1E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23180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5DAC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ABFA5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304" w:type="pct"/>
            <w:vMerge/>
            <w:vAlign w:val="center"/>
            <w:hideMark/>
          </w:tcPr>
          <w:p w14:paraId="7530F8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C9A7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236E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5767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B3643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0BD49E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6BFBB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4947C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562</w:t>
            </w:r>
          </w:p>
        </w:tc>
      </w:tr>
      <w:tr w:rsidR="00346E05" w14:paraId="74D8C571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0A506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0680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7495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A41AD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A763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8E0B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5F34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A698B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E0AA6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19A2B4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EBB7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DC45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F52C1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554</w:t>
            </w:r>
          </w:p>
        </w:tc>
      </w:tr>
      <w:tr w:rsidR="00346E05" w14:paraId="250AA01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B1B84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9AC68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2F29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A491F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1.65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24EC1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1.65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25B47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2C826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43848E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F6798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44BB5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7AA6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3747E4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0E20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926</w:t>
            </w:r>
          </w:p>
        </w:tc>
      </w:tr>
      <w:tr w:rsidR="00346E05" w14:paraId="32E0C46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3AB88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6AE54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E171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D9E1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0A84B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377E5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99EE4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7FB112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2B89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C3D7E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E3524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27C939E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BE26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217</w:t>
            </w:r>
          </w:p>
        </w:tc>
      </w:tr>
      <w:tr w:rsidR="00346E05" w14:paraId="7DA945EA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3DB6F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55F6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0D257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7738F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8D202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BB3D2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C9147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73E1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AADB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9C20F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CDBD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3E96E7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3ECF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550</w:t>
            </w:r>
          </w:p>
        </w:tc>
      </w:tr>
      <w:tr w:rsidR="00346E05" w14:paraId="58976CE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1EC2B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5653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BB8F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6EB4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6036F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CC828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5D418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4CDEF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B6532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5155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3755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8E030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AFF6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548</w:t>
            </w:r>
          </w:p>
        </w:tc>
      </w:tr>
      <w:tr w:rsidR="00346E05" w14:paraId="39FB1C2B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43A49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B0FE9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C7EE0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A7362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78EF5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4" w:type="pct"/>
            <w:vMerge/>
            <w:vAlign w:val="center"/>
            <w:hideMark/>
          </w:tcPr>
          <w:p w14:paraId="325E75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C469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61E59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4E9E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B5D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EABBF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E3D4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857C3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209</w:t>
            </w:r>
          </w:p>
        </w:tc>
      </w:tr>
      <w:tr w:rsidR="00346E05" w14:paraId="16F5F32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17460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9F83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84A6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EFD2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5CC4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vMerge/>
            <w:vAlign w:val="center"/>
            <w:hideMark/>
          </w:tcPr>
          <w:p w14:paraId="35FAC3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0257A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8D5ED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0ED6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E3E97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3FC3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339E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57BC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766</w:t>
            </w:r>
          </w:p>
        </w:tc>
      </w:tr>
      <w:tr w:rsidR="00346E05" w14:paraId="1123DD2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47E23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18EA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EC69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A9EA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9C75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66668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BF67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FCC7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A722F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98277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27D6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67A2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D6CA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772</w:t>
            </w:r>
          </w:p>
        </w:tc>
      </w:tr>
      <w:tr w:rsidR="00346E05" w14:paraId="1B19D41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27E717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72D6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B9DA7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3C4A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1.45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5F887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4.22</w:t>
            </w:r>
          </w:p>
        </w:tc>
        <w:tc>
          <w:tcPr>
            <w:tcW w:w="304" w:type="pct"/>
            <w:vMerge/>
            <w:vAlign w:val="center"/>
            <w:hideMark/>
          </w:tcPr>
          <w:p w14:paraId="0A764A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0C55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F47EC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754277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1E6EF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37B32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3F3B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E93E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746</w:t>
            </w:r>
          </w:p>
        </w:tc>
      </w:tr>
      <w:tr w:rsidR="00346E05" w14:paraId="24094871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8EA96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A95E6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C397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A31A5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3756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B0D8B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B60D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03E2F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CA86A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4076A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8CC1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1F4D7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F682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754</w:t>
            </w:r>
          </w:p>
        </w:tc>
      </w:tr>
      <w:tr w:rsidR="00346E05" w14:paraId="73B3676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32CCD3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C9EA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251F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46EF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86041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04" w:type="pct"/>
            <w:vMerge/>
            <w:vAlign w:val="center"/>
            <w:hideMark/>
          </w:tcPr>
          <w:p w14:paraId="1FB200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AD164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1A0E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8AA16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6020494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A81F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9D520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046B5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882</w:t>
            </w:r>
          </w:p>
        </w:tc>
      </w:tr>
      <w:tr w:rsidR="00346E05" w14:paraId="37F8BD39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4940E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EEC4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FF05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A90E2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35D75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37D61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0DEE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D95C8C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438F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E5C1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13B34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753C6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3E374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878</w:t>
            </w:r>
          </w:p>
        </w:tc>
      </w:tr>
      <w:tr w:rsidR="00346E05" w14:paraId="3BE91867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5C7FF7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362C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1D4F74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38E28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564F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4" w:type="pct"/>
            <w:vMerge/>
            <w:vAlign w:val="center"/>
            <w:hideMark/>
          </w:tcPr>
          <w:p w14:paraId="732CE7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C0EC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04698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5FD1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39FF7D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9866E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447E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FB91F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866</w:t>
            </w:r>
          </w:p>
        </w:tc>
      </w:tr>
      <w:tr w:rsidR="00346E05" w14:paraId="0419AA5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85A09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133E4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C001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0318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D65E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6E76F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B670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D073D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C04E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817A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42F4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6AE909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1ED9F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870</w:t>
            </w:r>
          </w:p>
        </w:tc>
      </w:tr>
      <w:tr w:rsidR="00346E05" w14:paraId="2EEAF9B4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7A783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600D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E330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9D9D5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D91B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4" w:type="pct"/>
            <w:vMerge/>
            <w:vAlign w:val="center"/>
            <w:hideMark/>
          </w:tcPr>
          <w:p w14:paraId="77F85B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EDFA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D9D1D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A64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4B32ED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D382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C4BAE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80D1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134</w:t>
            </w:r>
          </w:p>
        </w:tc>
      </w:tr>
      <w:tr w:rsidR="00346E05" w14:paraId="41C5F50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77A29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A2C5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383E2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5988A8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80653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5CE75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7E97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F86E7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578CA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FE18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0370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FE63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49FE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146</w:t>
            </w:r>
          </w:p>
        </w:tc>
      </w:tr>
      <w:tr w:rsidR="00346E05" w14:paraId="4F2FDBD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25533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B602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77EA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172FB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31582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04" w:type="pct"/>
            <w:vMerge/>
            <w:vAlign w:val="center"/>
            <w:hideMark/>
          </w:tcPr>
          <w:p w14:paraId="2B4405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972F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1FE4E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0A1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7D02E9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B54A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E703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7F49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850</w:t>
            </w:r>
          </w:p>
        </w:tc>
      </w:tr>
      <w:tr w:rsidR="00346E05" w14:paraId="5964F67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A10D4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AB16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9A87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5646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7CF61D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9E8B2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25B8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53102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43A903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BC71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6A09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403EC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594D2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854</w:t>
            </w:r>
          </w:p>
        </w:tc>
      </w:tr>
      <w:tr w:rsidR="00346E05" w14:paraId="019810C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14F5B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C6A30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C9219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F19CB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3.82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A402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3.82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DFCDE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E6CC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9417F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CD17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7713ED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8355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36D2D6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E731F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914</w:t>
            </w:r>
          </w:p>
        </w:tc>
      </w:tr>
      <w:tr w:rsidR="00346E05" w14:paraId="3AEA5CB2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1C989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B9B85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45" w:type="pct"/>
            <w:vMerge/>
            <w:vAlign w:val="center"/>
            <w:hideMark/>
          </w:tcPr>
          <w:p w14:paraId="486BB2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6B06C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3.85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936DCE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3.85</w:t>
            </w:r>
          </w:p>
        </w:tc>
        <w:tc>
          <w:tcPr>
            <w:tcW w:w="304" w:type="pct"/>
            <w:vMerge/>
            <w:vAlign w:val="center"/>
            <w:hideMark/>
          </w:tcPr>
          <w:p w14:paraId="68C630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643B9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F32FB4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DE48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6799E0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5651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8D8C7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52FE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917</w:t>
            </w:r>
          </w:p>
        </w:tc>
      </w:tr>
      <w:tr w:rsidR="00346E05" w14:paraId="70EDE800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BF2F6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2DDCA1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19DDF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9B6A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54841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500443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EA80E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2043A7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7001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09F445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B1897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967C4D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F7FE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329</w:t>
            </w:r>
          </w:p>
        </w:tc>
      </w:tr>
      <w:tr w:rsidR="00346E05" w14:paraId="5FB07BB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1EA34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E706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A03C4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95F2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8646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4.71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465779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E47D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CA7D2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D40AF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359AF2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451A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A2296F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05A5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920</w:t>
            </w:r>
          </w:p>
        </w:tc>
      </w:tr>
      <w:tr w:rsidR="00346E05" w14:paraId="59840615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086ED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6469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E222A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FD762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E422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F0BAD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1DFC0E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B668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DA44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718E87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E2AC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0E9D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DB0FA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676</w:t>
            </w:r>
          </w:p>
        </w:tc>
      </w:tr>
      <w:tr w:rsidR="00346E05" w14:paraId="6665FFDF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38EA2F5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2703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AC2F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2A1B40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83BD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91B95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4826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50223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E1CC5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C16C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7D9A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89F82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6E59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697</w:t>
            </w:r>
          </w:p>
        </w:tc>
      </w:tr>
      <w:tr w:rsidR="00346E05" w14:paraId="2C8835D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721600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26BC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2ADC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68D5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1E36F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04" w:type="pct"/>
            <w:vMerge/>
            <w:vAlign w:val="center"/>
            <w:hideMark/>
          </w:tcPr>
          <w:p w14:paraId="6D4B17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C4AE8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86940A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8E1E9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DCDCB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B0744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0EE19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5D54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616</w:t>
            </w:r>
          </w:p>
        </w:tc>
      </w:tr>
      <w:tr w:rsidR="00346E05" w14:paraId="67241358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008663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B282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3FD2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86EC3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5351D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4" w:type="pct"/>
            <w:vMerge/>
            <w:vAlign w:val="center"/>
            <w:hideMark/>
          </w:tcPr>
          <w:p w14:paraId="2378D1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CFD53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D87E93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0A638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39830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7ACA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1AD49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FF2F8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588</w:t>
            </w:r>
          </w:p>
        </w:tc>
      </w:tr>
      <w:tr w:rsidR="00346E05" w14:paraId="4827172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6E070F6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E5D2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BA35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8B43A1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52643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7E62A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407AA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519ED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EC87C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55777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D483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4B418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0ADF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598</w:t>
            </w:r>
          </w:p>
        </w:tc>
      </w:tr>
      <w:tr w:rsidR="00346E05" w14:paraId="2F0DEFC3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1EAFE1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5B632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8F8D9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BD75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85DBD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04" w:type="pct"/>
            <w:vMerge/>
            <w:vAlign w:val="center"/>
            <w:hideMark/>
          </w:tcPr>
          <w:p w14:paraId="2F2C50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2012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38307A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C89D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F41D0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D7C9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34916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5F97B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618</w:t>
            </w:r>
          </w:p>
        </w:tc>
      </w:tr>
      <w:tr w:rsidR="00346E05" w14:paraId="46543556" w14:textId="77777777" w:rsidTr="0000148D">
        <w:trPr>
          <w:trHeight w:val="20"/>
        </w:trPr>
        <w:tc>
          <w:tcPr>
            <w:tcW w:w="407" w:type="pct"/>
            <w:vMerge/>
            <w:vAlign w:val="center"/>
            <w:hideMark/>
          </w:tcPr>
          <w:p w14:paraId="44B3D2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199774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780A0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CA1D3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42C6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67C7F1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7E2E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FC670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D76F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45D077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8DC96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F743C0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308B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335</w:t>
            </w:r>
          </w:p>
        </w:tc>
      </w:tr>
    </w:tbl>
    <w:p w14:paraId="7F5D5003" w14:textId="34E7655E" w:rsidR="00F04130" w:rsidRDefault="00F04130" w:rsidP="0000148D"/>
    <w:p w14:paraId="2FB969B2" w14:textId="590B1873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4F03F010" wp14:editId="46145645">
            <wp:extent cx="8488045" cy="5363210"/>
            <wp:effectExtent l="0" t="0" r="8255" b="8890"/>
            <wp:docPr id="43622129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89AA4" w14:textId="19B5E3B9" w:rsidR="000C5FFA" w:rsidRDefault="0000148D" w:rsidP="0000148D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7.1.3.2.2 - 2</w:t>
      </w:r>
    </w:p>
    <w:p w14:paraId="1D1537E5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7.1.3.2.2 - 2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0"/>
        <w:gridCol w:w="1500"/>
        <w:gridCol w:w="1388"/>
        <w:gridCol w:w="903"/>
        <w:gridCol w:w="774"/>
        <w:gridCol w:w="828"/>
        <w:gridCol w:w="846"/>
        <w:gridCol w:w="880"/>
        <w:gridCol w:w="1184"/>
        <w:gridCol w:w="1051"/>
        <w:gridCol w:w="1184"/>
        <w:gridCol w:w="1211"/>
        <w:gridCol w:w="1372"/>
      </w:tblGrid>
      <w:tr w:rsidR="00346E05" w:rsidRPr="0000148D" w14:paraId="00663A28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520E0F1A" w14:textId="77777777" w:rsidR="00346E05" w:rsidRPr="0000148D" w:rsidRDefault="00346E05" w:rsidP="0000148D">
            <w:pPr>
              <w:pStyle w:val="TAH"/>
              <w:rPr>
                <w:rFonts w:eastAsia="DengXian"/>
                <w:lang w:val="fr-FR"/>
              </w:rPr>
            </w:pPr>
            <w:r w:rsidRPr="0000148D">
              <w:rPr>
                <w:rFonts w:eastAsia="DengXian"/>
                <w:lang w:val="fr-FR"/>
              </w:rPr>
              <w:t xml:space="preserve">TDL-D, </w:t>
            </w:r>
            <w:proofErr w:type="spellStart"/>
            <w:r w:rsidRPr="0000148D">
              <w:rPr>
                <w:rFonts w:eastAsia="DengXian"/>
                <w:lang w:val="fr-FR"/>
              </w:rPr>
              <w:t>device</w:t>
            </w:r>
            <w:proofErr w:type="spellEnd"/>
            <w:r w:rsidRPr="0000148D">
              <w:rPr>
                <w:rFonts w:eastAsia="DengXian"/>
                <w:lang w:val="fr-FR"/>
              </w:rPr>
              <w:t xml:space="preserve"> 2a, non-</w:t>
            </w:r>
            <w:proofErr w:type="spellStart"/>
            <w:r w:rsidRPr="0000148D">
              <w:rPr>
                <w:rFonts w:eastAsia="DengXian"/>
                <w:lang w:val="fr-FR"/>
              </w:rPr>
              <w:t>coherent</w:t>
            </w:r>
            <w:proofErr w:type="spellEnd"/>
          </w:p>
        </w:tc>
      </w:tr>
      <w:tr w:rsidR="00346E05" w14:paraId="458A5BB6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6CD1BE9C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46A533E0" w14:textId="77777777" w:rsidTr="0000148D">
        <w:trPr>
          <w:trHeight w:val="20"/>
        </w:trPr>
        <w:tc>
          <w:tcPr>
            <w:tcW w:w="426" w:type="pct"/>
            <w:shd w:val="clear" w:color="D9E1F2" w:fill="D9E1F2"/>
            <w:noWrap/>
            <w:vAlign w:val="center"/>
            <w:hideMark/>
          </w:tcPr>
          <w:p w14:paraId="67ED32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1BEF83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06" w:type="pct"/>
            <w:shd w:val="clear" w:color="D9E1F2" w:fill="D9E1F2"/>
            <w:noWrap/>
            <w:vAlign w:val="center"/>
            <w:hideMark/>
          </w:tcPr>
          <w:p w14:paraId="6644FA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F55388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36648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10" w:type="pct"/>
            <w:shd w:val="clear" w:color="D9E1F2" w:fill="D9E1F2"/>
            <w:noWrap/>
            <w:vAlign w:val="center"/>
            <w:hideMark/>
          </w:tcPr>
          <w:p w14:paraId="05EB6B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37D15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8" w:type="pct"/>
            <w:shd w:val="clear" w:color="D9E1F2" w:fill="D9E1F2"/>
            <w:noWrap/>
            <w:vAlign w:val="center"/>
            <w:hideMark/>
          </w:tcPr>
          <w:p w14:paraId="60B8D2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D7236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11A581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563C1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2F049D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F25C2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93D3760" w14:textId="77777777" w:rsidTr="0000148D">
        <w:trPr>
          <w:trHeight w:val="2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4AC3E8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8CE69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1B474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2E665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D9B4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9E3876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CF56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545FB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C34D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777EC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C5C4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40A9F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687F7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287</w:t>
            </w:r>
          </w:p>
        </w:tc>
      </w:tr>
      <w:tr w:rsidR="00346E05" w14:paraId="48CC2F08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C8220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713E2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/>
            <w:vAlign w:val="center"/>
            <w:hideMark/>
          </w:tcPr>
          <w:p w14:paraId="50D2B1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E14A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6E773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310" w:type="pct"/>
            <w:vMerge/>
            <w:vAlign w:val="center"/>
            <w:hideMark/>
          </w:tcPr>
          <w:p w14:paraId="7841C0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D91488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9979C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5191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1C365E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DD49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513A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72DF2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323</w:t>
            </w:r>
          </w:p>
        </w:tc>
      </w:tr>
      <w:tr w:rsidR="00346E05" w14:paraId="288DCA91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5C35271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2967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06" w:type="pct"/>
            <w:vMerge/>
            <w:vAlign w:val="center"/>
            <w:hideMark/>
          </w:tcPr>
          <w:p w14:paraId="157006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5A7C6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6E64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10" w:type="pct"/>
            <w:vMerge/>
            <w:vAlign w:val="center"/>
            <w:hideMark/>
          </w:tcPr>
          <w:p w14:paraId="7618A38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4731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838C2E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9A1E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79643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AF5C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4842D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DDFAA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251</w:t>
            </w:r>
          </w:p>
        </w:tc>
      </w:tr>
      <w:tr w:rsidR="00346E05" w14:paraId="34BB3CC2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2A0E0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0D97D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42A730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2F601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97DC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310" w:type="pct"/>
            <w:vMerge/>
            <w:vAlign w:val="center"/>
            <w:hideMark/>
          </w:tcPr>
          <w:p w14:paraId="26E30F6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D3EE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065919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38FF6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04EA84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3EFF0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6DA21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93C98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269</w:t>
            </w:r>
          </w:p>
        </w:tc>
      </w:tr>
      <w:tr w:rsidR="00346E05" w14:paraId="58FD13CF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E16B2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7CF56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0846A1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8B94D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E96F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10" w:type="pct"/>
            <w:vMerge/>
            <w:vAlign w:val="center"/>
            <w:hideMark/>
          </w:tcPr>
          <w:p w14:paraId="717237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B8CC6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D86F4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70AE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06E721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0FAAC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0181D5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82971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305</w:t>
            </w:r>
          </w:p>
        </w:tc>
      </w:tr>
      <w:tr w:rsidR="00346E05" w14:paraId="7D7EAAFB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FEDD6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40235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199C5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33155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6A38E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B98B87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E94F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vMerge/>
            <w:vAlign w:val="center"/>
            <w:hideMark/>
          </w:tcPr>
          <w:p w14:paraId="3D94EF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B225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E4FD8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21E7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7C8C6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6E45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119</w:t>
            </w:r>
          </w:p>
        </w:tc>
      </w:tr>
      <w:tr w:rsidR="00346E05" w14:paraId="25222186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F725D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748E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4F7D5D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7DDA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44B6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11839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95E5C1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400938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527CD4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2FBCC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D1E6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743E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145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131</w:t>
            </w:r>
          </w:p>
        </w:tc>
      </w:tr>
      <w:tr w:rsidR="00346E05" w14:paraId="65FF98A0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296CD5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55645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19F81E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C632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8FF7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310" w:type="pct"/>
            <w:vMerge/>
            <w:vAlign w:val="center"/>
            <w:hideMark/>
          </w:tcPr>
          <w:p w14:paraId="521C23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7E2B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F5E33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BE719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BC5C7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807F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5BAA2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406DA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907</w:t>
            </w:r>
          </w:p>
        </w:tc>
      </w:tr>
      <w:tr w:rsidR="00346E05" w14:paraId="0D2C2057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198F2F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51A77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35CF3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FE69F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D7B61E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1670B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92DEC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51D6C2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E3B3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857F1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0D2F3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7D135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EC09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214</w:t>
            </w:r>
          </w:p>
        </w:tc>
      </w:tr>
      <w:tr w:rsidR="00346E05" w14:paraId="06667FB8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0E16A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C508E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BF301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9309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7E36F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B3A2B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1ABE2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6A21D1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E6040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D913E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1D0F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DDAB1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9DFB6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583</w:t>
            </w:r>
          </w:p>
        </w:tc>
      </w:tr>
      <w:tr w:rsidR="00346E05" w14:paraId="7F35060A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253E5C9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7296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B0276D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89617B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1943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14F3F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5056F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D264A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F9A2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63E875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E181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13971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BC05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575</w:t>
            </w:r>
          </w:p>
        </w:tc>
      </w:tr>
      <w:tr w:rsidR="00346E05" w14:paraId="4CFA8A7F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0359A6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723D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0BDE6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35AC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61E6FD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8B55B5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07E7A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F2086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E32A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EDD67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EC6AD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6E870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21AD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218</w:t>
            </w:r>
          </w:p>
        </w:tc>
      </w:tr>
      <w:tr w:rsidR="00346E05" w14:paraId="0F7FF91E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42A011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1DEE75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F5C97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E3535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4E75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F0A1A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61B8E8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DBDF7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CE10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B6912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FD3E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6547A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F859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569,571</w:t>
            </w:r>
          </w:p>
        </w:tc>
      </w:tr>
      <w:tr w:rsidR="00346E05" w14:paraId="1F03718C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B84BB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E0F9D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81174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0A686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7D44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10" w:type="pct"/>
            <w:vMerge/>
            <w:vAlign w:val="center"/>
            <w:hideMark/>
          </w:tcPr>
          <w:p w14:paraId="53BD7E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B8F5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DAD73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3E7C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2341B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0068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EB9903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FDF92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210</w:t>
            </w:r>
          </w:p>
        </w:tc>
      </w:tr>
      <w:tr w:rsidR="00346E05" w14:paraId="08D68D94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227BA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93684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B923C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1AE2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7DF6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195FB74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806F2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D945B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73DC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EF46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6A54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227EF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23E3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889</w:t>
            </w:r>
          </w:p>
        </w:tc>
      </w:tr>
      <w:tr w:rsidR="00346E05" w14:paraId="14BF474F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2A0227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FA3F7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/>
            <w:vAlign w:val="center"/>
            <w:hideMark/>
          </w:tcPr>
          <w:p w14:paraId="406C12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D1811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F6B60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310" w:type="pct"/>
            <w:vMerge/>
            <w:vAlign w:val="center"/>
            <w:hideMark/>
          </w:tcPr>
          <w:p w14:paraId="056CBC5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8113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DC365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C06CE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2C29F73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FD44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F26CA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E31BA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863</w:t>
            </w:r>
          </w:p>
        </w:tc>
      </w:tr>
      <w:tr w:rsidR="00346E05" w14:paraId="642F3713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91F4CB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0CE9F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1CEE8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9BCA6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54EE2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13.6</w:t>
            </w:r>
          </w:p>
        </w:tc>
        <w:tc>
          <w:tcPr>
            <w:tcW w:w="310" w:type="pct"/>
            <w:vMerge/>
            <w:vAlign w:val="center"/>
            <w:hideMark/>
          </w:tcPr>
          <w:p w14:paraId="2E5D533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D4F183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6E5FB8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40DE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8A762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/>
            <w:vAlign w:val="center"/>
            <w:hideMark/>
          </w:tcPr>
          <w:p w14:paraId="486A67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50B58E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F5FAA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605</w:t>
            </w:r>
          </w:p>
        </w:tc>
      </w:tr>
      <w:tr w:rsidR="00346E05" w14:paraId="7D423858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260B0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54FF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1D7E3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23D7E0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17D44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7937F25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25833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CAA0A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6C448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E8E50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B60D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3338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06F7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607</w:t>
            </w:r>
          </w:p>
        </w:tc>
      </w:tr>
      <w:tr w:rsidR="00346E05" w14:paraId="179695EC" w14:textId="77777777" w:rsidTr="0000148D">
        <w:trPr>
          <w:trHeight w:val="2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707885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AB975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7DFB4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18E2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1ABD3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10" w:type="pct"/>
            <w:vMerge/>
            <w:vAlign w:val="center"/>
            <w:hideMark/>
          </w:tcPr>
          <w:p w14:paraId="17D2C0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2E8D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3E8835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03EA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33B18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1E95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/>
            <w:vAlign w:val="center"/>
            <w:hideMark/>
          </w:tcPr>
          <w:p w14:paraId="4954CE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757F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831</w:t>
            </w:r>
          </w:p>
        </w:tc>
      </w:tr>
      <w:tr w:rsidR="00346E05" w14:paraId="55D20F19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7022D9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99ADB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06" w:type="pct"/>
            <w:vMerge/>
            <w:vAlign w:val="center"/>
            <w:hideMark/>
          </w:tcPr>
          <w:p w14:paraId="44DC32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E78FA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221BD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310" w:type="pct"/>
            <w:vMerge/>
            <w:vAlign w:val="center"/>
            <w:hideMark/>
          </w:tcPr>
          <w:p w14:paraId="337A4EB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29962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71EB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7683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AAF03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29AD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EEBB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9B67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830</w:t>
            </w:r>
          </w:p>
        </w:tc>
      </w:tr>
      <w:tr w:rsidR="00346E05" w14:paraId="7FB8C0D4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69A25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9F42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2BA9B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F6FC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D43B6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09BFC7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D551F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5A2FB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8A690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13B7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47E57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DCE2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E5B0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278</w:t>
            </w:r>
          </w:p>
        </w:tc>
      </w:tr>
      <w:tr w:rsidR="00346E05" w14:paraId="6C4E1EA0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DCA84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4028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716BDD1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20D36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-1.48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F8B4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-1.17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320C2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ADBF9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6405FE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05EA0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EEF3D2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0A90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F6133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0776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829</w:t>
            </w:r>
          </w:p>
        </w:tc>
      </w:tr>
      <w:tr w:rsidR="00346E05" w14:paraId="796F6004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BF9BE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09A2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7BC121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50F25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111C58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1D39C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E36B0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31602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6870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37B7B5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B22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F8A8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26AE21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828</w:t>
            </w:r>
          </w:p>
        </w:tc>
      </w:tr>
      <w:tr w:rsidR="00346E05" w14:paraId="43ED7D22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40C382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76C64C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462F4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35C9D4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30B1F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CD21E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3D7BE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36B5FB4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763E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4C18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5875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3796357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88F13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314</w:t>
            </w:r>
          </w:p>
        </w:tc>
      </w:tr>
      <w:tr w:rsidR="00346E05" w14:paraId="45F238DA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8E65F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8F1B0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3B1524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3117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767F2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310" w:type="pct"/>
            <w:vMerge/>
            <w:vAlign w:val="center"/>
            <w:hideMark/>
          </w:tcPr>
          <w:p w14:paraId="29DC0B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BBC94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264E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AA52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1CE0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7CF11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DD7A3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4A9EC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260</w:t>
            </w:r>
          </w:p>
        </w:tc>
      </w:tr>
      <w:tr w:rsidR="00346E05" w14:paraId="283955D9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87BE25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3A78A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0D831C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9DFB3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5E487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310" w:type="pct"/>
            <w:vMerge/>
            <w:vAlign w:val="center"/>
            <w:hideMark/>
          </w:tcPr>
          <w:p w14:paraId="7B2110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E94F05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72D4B8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BBEA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752CA8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37B6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6D3D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DC4B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296</w:t>
            </w:r>
          </w:p>
        </w:tc>
      </w:tr>
      <w:tr w:rsidR="00346E05" w14:paraId="2227BE81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A9F2AE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3E3E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A02F3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3911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E6C74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1D0B20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E4A7F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AFCAF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D320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20A48EF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CFD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16DE52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FC6E7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906</w:t>
            </w:r>
          </w:p>
        </w:tc>
      </w:tr>
      <w:tr w:rsidR="00346E05" w14:paraId="71E1602B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9C40F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920F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B633E8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632E5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F5A3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687EB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74FCA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B29A5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C27F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BA13B3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68B8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3851B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480F26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215</w:t>
            </w:r>
          </w:p>
        </w:tc>
      </w:tr>
      <w:tr w:rsidR="00346E05" w14:paraId="470369CA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E3335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8FAE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4C2FBA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0003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18483A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-3.33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13BC14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7BD8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772168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A85B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BDB8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4F0A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858C2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02498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938</w:t>
            </w:r>
          </w:p>
        </w:tc>
      </w:tr>
      <w:tr w:rsidR="00346E05" w14:paraId="3EFB882F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8FE44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DA8CF1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01D55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673A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34839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4DE00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CED38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2096F5A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5C012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6A5396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B98883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5ADED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C7F69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563</w:t>
            </w:r>
          </w:p>
        </w:tc>
      </w:tr>
      <w:tr w:rsidR="00346E05" w14:paraId="04156316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52A43E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10D6B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5B0AC2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E546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CCDC1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224DD5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4C0AC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F473D2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01E3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2835E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D322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2F1C9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0D8B1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555</w:t>
            </w:r>
          </w:p>
        </w:tc>
      </w:tr>
      <w:tr w:rsidR="00346E05" w14:paraId="38A4BCCD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4386ED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489B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E75C8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79B430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-3.02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6654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-3.02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2BC1C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A246F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D8957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F69C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7EB8E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CFD0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596DC2C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2D5A19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941</w:t>
            </w:r>
          </w:p>
        </w:tc>
      </w:tr>
      <w:tr w:rsidR="00346E05" w14:paraId="69C85A5C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22EBDE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DD653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250E2B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415E4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FE90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EF3DF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C77F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C712E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0928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37392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B58AB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69700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A0556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219</w:t>
            </w:r>
          </w:p>
        </w:tc>
      </w:tr>
      <w:tr w:rsidR="00346E05" w14:paraId="615659D0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463F5C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DECF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9D290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DF382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ED86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04A03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276DB7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4CD3F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140F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A499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989CC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BC30D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4FB220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549,551</w:t>
            </w:r>
          </w:p>
        </w:tc>
      </w:tr>
      <w:tr w:rsidR="00346E05" w14:paraId="55B11143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48C05B9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86F1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1D930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4397A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2B03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10" w:type="pct"/>
            <w:vMerge/>
            <w:vAlign w:val="center"/>
            <w:hideMark/>
          </w:tcPr>
          <w:p w14:paraId="193978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DE8E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11DEF5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74B7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CBA08F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F762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89AB4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FD18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211</w:t>
            </w:r>
          </w:p>
        </w:tc>
      </w:tr>
      <w:tr w:rsidR="00346E05" w14:paraId="45B61BAE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04F00B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800ECB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68537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FBCF2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EBF44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10" w:type="pct"/>
            <w:vMerge/>
            <w:vAlign w:val="center"/>
            <w:hideMark/>
          </w:tcPr>
          <w:p w14:paraId="3ABAD35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4A0AC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F8BE5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EE94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FCB26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F89A6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ED8800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B506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888</w:t>
            </w:r>
          </w:p>
        </w:tc>
      </w:tr>
      <w:tr w:rsidR="00346E05" w14:paraId="663396D2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650BE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B56B9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4EE1A1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D6C87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8C9A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10" w:type="pct"/>
            <w:vMerge/>
            <w:vAlign w:val="center"/>
            <w:hideMark/>
          </w:tcPr>
          <w:p w14:paraId="481D94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1E192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5C1DE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82F7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605519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C186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A45F5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8E5E2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137</w:t>
            </w:r>
          </w:p>
        </w:tc>
      </w:tr>
      <w:tr w:rsidR="00346E05" w14:paraId="7B506B06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642DE4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AFAF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1FE7D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B258C3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80B2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64C01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EB561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B52DD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517416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83400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F3D0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DA3609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BCDBF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149</w:t>
            </w:r>
          </w:p>
        </w:tc>
      </w:tr>
      <w:tr w:rsidR="00346E05" w14:paraId="537A821A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5726B7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5B4A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0401A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65084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02DE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310" w:type="pct"/>
            <w:vMerge/>
            <w:vAlign w:val="center"/>
            <w:hideMark/>
          </w:tcPr>
          <w:p w14:paraId="4B2BFD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1B398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11DD25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06E0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5EDACD0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F8F6B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1E7F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8FC55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862</w:t>
            </w:r>
          </w:p>
        </w:tc>
      </w:tr>
      <w:tr w:rsidR="00346E05" w14:paraId="07DB2179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1DDE01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DC29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13A30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6FB7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8D0B0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0.34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91687D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066C07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20F167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187E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0EB276C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82FD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F40BE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E84C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929</w:t>
            </w:r>
          </w:p>
        </w:tc>
      </w:tr>
      <w:tr w:rsidR="00346E05" w14:paraId="3A498C3E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7C9FD37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A80FC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06" w:type="pct"/>
            <w:vMerge/>
            <w:vAlign w:val="center"/>
            <w:hideMark/>
          </w:tcPr>
          <w:p w14:paraId="615783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5C72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6A58B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310" w:type="pct"/>
            <w:vMerge/>
            <w:vAlign w:val="center"/>
            <w:hideMark/>
          </w:tcPr>
          <w:p w14:paraId="47E4F28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53927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CA170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85A0F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021153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B0CF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318E9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CDC6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932</w:t>
            </w:r>
          </w:p>
        </w:tc>
      </w:tr>
      <w:tr w:rsidR="00346E05" w14:paraId="7A412C1F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295EF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D039F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06" w:type="pct"/>
            <w:vMerge/>
            <w:vAlign w:val="center"/>
            <w:hideMark/>
          </w:tcPr>
          <w:p w14:paraId="4EFF5C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7AD6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48E86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310" w:type="pct"/>
            <w:vMerge/>
            <w:vAlign w:val="center"/>
            <w:hideMark/>
          </w:tcPr>
          <w:p w14:paraId="2AD47A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70FD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DC58B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8E01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38D904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9AA0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F09D2B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E56A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935</w:t>
            </w:r>
          </w:p>
        </w:tc>
      </w:tr>
      <w:tr w:rsidR="00346E05" w14:paraId="36773905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314695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F277E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FEE5B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626859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DFC3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9516BF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3A727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EB5DF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3F285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BFAB85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7FBB2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B3C7CB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88A0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604</w:t>
            </w:r>
          </w:p>
        </w:tc>
      </w:tr>
      <w:tr w:rsidR="00346E05" w14:paraId="608D7FA9" w14:textId="77777777" w:rsidTr="0000148D">
        <w:trPr>
          <w:trHeight w:val="20"/>
        </w:trPr>
        <w:tc>
          <w:tcPr>
            <w:tcW w:w="426" w:type="pct"/>
            <w:vMerge/>
            <w:vAlign w:val="center"/>
            <w:hideMark/>
          </w:tcPr>
          <w:p w14:paraId="16D342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BA090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8F865F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6BD5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D908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4381E3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EC5E6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1EE6C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BC0D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36B161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3A6FC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2DF0A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AEF8D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606</w:t>
            </w:r>
          </w:p>
        </w:tc>
      </w:tr>
    </w:tbl>
    <w:p w14:paraId="6C1C550F" w14:textId="503BB17F" w:rsidR="00F04130" w:rsidRDefault="00F04130" w:rsidP="0000148D"/>
    <w:p w14:paraId="06BBEC72" w14:textId="77777777" w:rsidR="000C5FFA" w:rsidRDefault="009D3323" w:rsidP="0000148D">
      <w:pPr>
        <w:pStyle w:val="Heading4"/>
      </w:pPr>
      <w:r>
        <w:rPr>
          <w:rFonts w:hint="eastAsia"/>
        </w:rPr>
        <w:t>7.1.3.3</w:t>
      </w:r>
      <w:r>
        <w:tab/>
      </w:r>
      <w:r>
        <w:rPr>
          <w:rFonts w:hint="eastAsia"/>
        </w:rPr>
        <w:t>Device 2b</w:t>
      </w:r>
    </w:p>
    <w:p w14:paraId="7A707C65" w14:textId="7C61BCD8" w:rsidR="000C5FFA" w:rsidRDefault="009D3323" w:rsidP="0000148D">
      <w:pPr>
        <w:pStyle w:val="Heading5"/>
      </w:pPr>
      <w:r>
        <w:rPr>
          <w:rFonts w:hint="eastAsia"/>
        </w:rPr>
        <w:t>7.1.3.3.1</w:t>
      </w:r>
      <w:r>
        <w:tab/>
      </w:r>
      <w:r w:rsidR="0000148D">
        <w:t>C</w:t>
      </w:r>
      <w:r>
        <w:rPr>
          <w:rFonts w:hint="eastAsia"/>
        </w:rPr>
        <w:t>oherent</w:t>
      </w:r>
    </w:p>
    <w:p w14:paraId="7D748C7B" w14:textId="77777777" w:rsidR="003E5433" w:rsidRPr="003E5433" w:rsidRDefault="003E5433" w:rsidP="003E5433"/>
    <w:p w14:paraId="4E04D68B" w14:textId="0FF95AF8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6B255ABE" wp14:editId="08CFC45D">
            <wp:extent cx="8488045" cy="5363210"/>
            <wp:effectExtent l="0" t="0" r="8255" b="8890"/>
            <wp:docPr id="8232798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76AFD" w14:textId="6C2397A9" w:rsidR="000C5FFA" w:rsidRDefault="0000148D" w:rsidP="0000148D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7.1.3.3.1 - 1</w:t>
      </w:r>
    </w:p>
    <w:p w14:paraId="60DD5CF8" w14:textId="77777777" w:rsidR="00346E05" w:rsidRDefault="009D3323" w:rsidP="0000148D">
      <w:pPr>
        <w:pStyle w:val="TH"/>
      </w:pPr>
      <w:r>
        <w:t xml:space="preserve">Table </w:t>
      </w:r>
      <w:r>
        <w:rPr>
          <w:rFonts w:hint="eastAsia"/>
        </w:rPr>
        <w:t>7.1.3.3.1 - 1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0BE8031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27448D28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2b, coherent</w:t>
            </w:r>
          </w:p>
        </w:tc>
      </w:tr>
      <w:tr w:rsidR="00346E05" w14:paraId="0E35525A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5ECA33E2" w14:textId="77777777" w:rsidR="00346E05" w:rsidRDefault="00346E05" w:rsidP="0000148D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0FC6C613" w14:textId="77777777" w:rsidTr="0000148D">
        <w:trPr>
          <w:trHeight w:val="2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2EA4F3B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92706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93BE2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9798D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23E6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175D65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7516A94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01682FA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4F807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0A49AB0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732A3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7CBC8A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682C8A6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F0129C9" w14:textId="77777777" w:rsidTr="0000148D">
        <w:trPr>
          <w:trHeight w:val="2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7A977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69D1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8A99A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13510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D27B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4E0DD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18CC6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0A2AFD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40545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AEFB4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F5A6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026A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AF1D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979</w:t>
            </w:r>
          </w:p>
        </w:tc>
      </w:tr>
      <w:tr w:rsidR="00346E05" w14:paraId="146ECB2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AACFD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87FBE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0D7225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4DF6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1FCD0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AD377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D92B3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008D2B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8840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F25D4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66B5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44D15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C4A962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981</w:t>
            </w:r>
          </w:p>
        </w:tc>
      </w:tr>
      <w:tr w:rsidR="00346E05" w14:paraId="1DB8677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79747C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D7F7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C430A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301CF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78380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AF218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4A234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DBA4D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302C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628840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5D72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B0E05E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0422D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106</w:t>
            </w:r>
          </w:p>
        </w:tc>
      </w:tr>
      <w:tr w:rsidR="00346E05" w14:paraId="7B6450D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66736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942B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6666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777E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4230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53E6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B306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3198D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54ECB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130A04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4FB2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67540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B392C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</w:tr>
      <w:tr w:rsidR="00346E05" w14:paraId="30997752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27F53E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C1A2B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48B7D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64EF52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1FBB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256B7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53CCD5B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430D0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B55C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BB6953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68750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701F59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B8AB8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174</w:t>
            </w:r>
          </w:p>
        </w:tc>
      </w:tr>
      <w:tr w:rsidR="00346E05" w14:paraId="265BC0F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A83427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9948C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8A2F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F49108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0B04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EB487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B4DBE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B64A49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F0B7B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69038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5D183D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BBAB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7B498E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177</w:t>
            </w:r>
          </w:p>
        </w:tc>
      </w:tr>
      <w:tr w:rsidR="00346E05" w14:paraId="2C963F0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905DF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60E3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D067D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D102D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0AC08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2CE855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77DE43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4E1D0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07439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FB7DF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042D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75053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9184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108</w:t>
            </w:r>
          </w:p>
        </w:tc>
      </w:tr>
      <w:tr w:rsidR="00346E05" w14:paraId="631BBE5A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AFDDA4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AB6F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D87A9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9E4BC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331B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EB635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F4205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2D40A6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B9F56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1AD594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B6FE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42126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AC92E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</w:t>
            </w:r>
          </w:p>
        </w:tc>
      </w:tr>
      <w:tr w:rsidR="00346E05" w14:paraId="6B90D83C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A626FD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6A641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8E11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37E6A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998E6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D4139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0059A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7D292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A169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752AE6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9F8AA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33B327C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B0AE21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464</w:t>
            </w:r>
          </w:p>
        </w:tc>
      </w:tr>
      <w:tr w:rsidR="00346E05" w14:paraId="7401BA35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EC4591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9A21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0A68F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369053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FA38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05528A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E04D54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A76B3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6BED82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2781ED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54539C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BC5C5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D2874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491</w:t>
            </w:r>
          </w:p>
        </w:tc>
      </w:tr>
      <w:tr w:rsidR="00346E05" w14:paraId="7B0F07D1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1516B1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B86BB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CE76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92424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F0525F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38E20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8138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E57A4B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5827C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7F9CE0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5620E9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DD61F6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A7F91F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165</w:t>
            </w:r>
          </w:p>
        </w:tc>
      </w:tr>
      <w:tr w:rsidR="00346E05" w14:paraId="48F9A67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AABD6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4C58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E72E7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3EF8C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FCB6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4FA1A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CC8F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7AA85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3C23C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D9B8BD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35114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9E41C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A4EB81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168</w:t>
            </w:r>
          </w:p>
        </w:tc>
      </w:tr>
      <w:tr w:rsidR="00346E05" w14:paraId="251DDEE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C7522F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CA31F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BECD1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721F8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3BAD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/>
            <w:vAlign w:val="center"/>
            <w:hideMark/>
          </w:tcPr>
          <w:p w14:paraId="75853D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9410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2521A8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D012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5357C72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7F468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2C2A2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D979A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183</w:t>
            </w:r>
          </w:p>
        </w:tc>
      </w:tr>
      <w:tr w:rsidR="00346E05" w14:paraId="24D68BF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5FD23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5442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A8EA5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69C0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16CCF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EC225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135CB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6D833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F2CE1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C2BEE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22CE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368611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617B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186</w:t>
            </w:r>
          </w:p>
        </w:tc>
      </w:tr>
      <w:tr w:rsidR="00346E05" w14:paraId="74852045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5C524B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1DE5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0F1D7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E3E80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A49B2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850F3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974EC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BB6DC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406AA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F4850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134.4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44605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5E993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2787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232</w:t>
            </w:r>
          </w:p>
        </w:tc>
      </w:tr>
      <w:tr w:rsidR="00346E05" w14:paraId="042BB381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233E5D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C04220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9A024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055CC7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6928C7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/>
            <w:vAlign w:val="center"/>
            <w:hideMark/>
          </w:tcPr>
          <w:p w14:paraId="3F2355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90DF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55E6DE4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4EAB1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AB2BA3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59DCB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19ACE6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AED7E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444</w:t>
            </w:r>
          </w:p>
        </w:tc>
      </w:tr>
      <w:tr w:rsidR="00346E05" w14:paraId="3F8202F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B92082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4F5A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571D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1A6CD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CE12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4A0F5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DFB08C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128CD9D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8CF5C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BCA3E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E80C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4151C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AEADF3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448</w:t>
            </w:r>
          </w:p>
        </w:tc>
      </w:tr>
      <w:tr w:rsidR="00346E05" w14:paraId="39D60AB3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79B9A51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FF1C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F6314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9CE0A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7C4F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BF1E5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0B387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B81A1C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27BE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B327F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119C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/>
            <w:vAlign w:val="center"/>
            <w:hideMark/>
          </w:tcPr>
          <w:p w14:paraId="2CAFBB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CB6BF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976</w:t>
            </w:r>
          </w:p>
        </w:tc>
      </w:tr>
      <w:tr w:rsidR="00346E05" w14:paraId="261BAEF2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365362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DAD7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76DF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55FD30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82F642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D22C16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6268F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F613F1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BD54A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A647C3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FEB1C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4F82B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B88D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978</w:t>
            </w:r>
          </w:p>
        </w:tc>
      </w:tr>
      <w:tr w:rsidR="00346E05" w14:paraId="42D0A2EC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F13476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1A69A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738C7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EDFF4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C3866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8071B1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3A82C9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5C426E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1162C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AA907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9639B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B3167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4EB0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240</w:t>
            </w:r>
          </w:p>
        </w:tc>
      </w:tr>
      <w:tr w:rsidR="00346E05" w14:paraId="112EF5B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90707F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DCA221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4E8ABA8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B219A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41CC3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2" w:type="pct"/>
            <w:vMerge/>
            <w:vAlign w:val="center"/>
            <w:hideMark/>
          </w:tcPr>
          <w:p w14:paraId="5E45454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80B8E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F430BA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23D2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vMerge/>
            <w:vAlign w:val="center"/>
            <w:hideMark/>
          </w:tcPr>
          <w:p w14:paraId="1B5ACBF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5016E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8C6B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205BCF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236</w:t>
            </w:r>
          </w:p>
        </w:tc>
      </w:tr>
      <w:tr w:rsidR="00346E05" w14:paraId="09D26293" w14:textId="77777777" w:rsidTr="0000148D">
        <w:trPr>
          <w:trHeight w:val="2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19571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D24BE2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5A04F2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208D1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5BCD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7F74C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543359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6BED2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7597F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5455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5FBB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4B8688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8FEF0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495</w:t>
            </w:r>
          </w:p>
        </w:tc>
      </w:tr>
      <w:tr w:rsidR="00346E05" w14:paraId="20A31B1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71C524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8C7D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B5108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48A30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A3FB8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7F5EAD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3E66A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4F447B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A7022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AF30A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E010C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06F0A17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86E759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1059,1060</w:t>
            </w:r>
          </w:p>
        </w:tc>
      </w:tr>
      <w:tr w:rsidR="00346E05" w14:paraId="2FC05F8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C543D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6BE4A3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31FFE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3294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773DE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E8E8D2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C8E60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2D9FD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59DA4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17306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A8C71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FEBB2B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34417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1061</w:t>
            </w:r>
          </w:p>
        </w:tc>
      </w:tr>
      <w:tr w:rsidR="00346E05" w14:paraId="375FEE5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021E7E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EB1C9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4B43C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1887A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CA05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0473AA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7A2A70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75EDDF5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9E61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41140C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EE007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9955CE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219EB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103</w:t>
            </w:r>
          </w:p>
        </w:tc>
      </w:tr>
      <w:tr w:rsidR="00346E05" w14:paraId="409B32DF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76478D5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0759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00100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074E38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F49378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E3806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0C17A7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982C2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7706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69448E7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1A73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FD1A4E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8AFF01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41</w:t>
            </w:r>
          </w:p>
        </w:tc>
      </w:tr>
      <w:tr w:rsidR="00346E05" w14:paraId="03357429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CFB608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B36B9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286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6EDF47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97894F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1F695A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BD6FE2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1E209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7931E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20085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90927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6F46472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624F7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702</w:t>
            </w:r>
          </w:p>
        </w:tc>
      </w:tr>
      <w:tr w:rsidR="00346E05" w14:paraId="417429D4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4B5EEB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29471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3DBA55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C63D4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CE9708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28EFA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2287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1BC7E9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752743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140AB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0351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F6A4F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6E606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</w:t>
            </w:r>
          </w:p>
        </w:tc>
      </w:tr>
      <w:tr w:rsidR="00346E05" w14:paraId="31BFA42A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075738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DD966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E096A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009AA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3AAB0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9C0E12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78A36F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C6B52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3AC9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16469EF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4D755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C9AB3D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5F20BE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</w:t>
            </w:r>
          </w:p>
        </w:tc>
      </w:tr>
      <w:tr w:rsidR="00346E05" w14:paraId="3170ECA5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009B3C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42AEF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C3DF84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06A22B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C1BFE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EC1EC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66620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7021DE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42898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A1D82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ED41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25FC919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6A133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463</w:t>
            </w:r>
          </w:p>
        </w:tc>
      </w:tr>
      <w:tr w:rsidR="00346E05" w14:paraId="0FBF0347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433357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978A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B1A9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B8135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9CA9E7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D2DF50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1CDC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94658C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AC99E2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3C5AE7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C2D2B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A1A74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035AC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480</w:t>
            </w:r>
          </w:p>
        </w:tc>
      </w:tr>
      <w:tr w:rsidR="00346E05" w14:paraId="75D6B62A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2DED72F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961369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78212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89D07B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3E18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08390DD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FD5909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F1962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E1BA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BAB93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60ABA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AA7024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10714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707</w:t>
            </w:r>
          </w:p>
        </w:tc>
      </w:tr>
      <w:tr w:rsidR="00346E05" w14:paraId="00E06D44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49174F63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E4D529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1767667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4D1DE3B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2476DD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/>
            <w:vAlign w:val="center"/>
            <w:hideMark/>
          </w:tcPr>
          <w:p w14:paraId="794D232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F4B41E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52CED2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92B2A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vMerge/>
            <w:vAlign w:val="center"/>
            <w:hideMark/>
          </w:tcPr>
          <w:p w14:paraId="61DCA76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0FFC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68F0B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5E86E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710</w:t>
            </w:r>
          </w:p>
        </w:tc>
      </w:tr>
      <w:tr w:rsidR="00346E05" w14:paraId="498B38B8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3CCC893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DB9EA9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686FD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97DA5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A0BEE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6C9A3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94321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05161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15AB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35EB5E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134.4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59DC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2320DD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548EBC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233</w:t>
            </w:r>
          </w:p>
        </w:tc>
      </w:tr>
      <w:tr w:rsidR="00346E05" w14:paraId="0ED050E0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7D0BC07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E4467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7103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A1FF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D001B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/>
            <w:vAlign w:val="center"/>
            <w:hideMark/>
          </w:tcPr>
          <w:p w14:paraId="13DD8CA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56A136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17802E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35A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574E55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8F66D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286A1CD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E0C41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443</w:t>
            </w:r>
          </w:p>
        </w:tc>
      </w:tr>
      <w:tr w:rsidR="00346E05" w14:paraId="34E1D65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8BB47A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B917A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ECC514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57104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A17199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33E052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59A68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03575E3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C55804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CE5F9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36821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029A2D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8580C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447</w:t>
            </w:r>
          </w:p>
        </w:tc>
      </w:tr>
      <w:tr w:rsidR="00346E05" w14:paraId="3F7E2B5B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6E99808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A7A5A7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EDBF8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DA7E22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A25A621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16340A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7B3A8C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25E7B9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B70FA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2E0CA1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4B6C754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/>
            <w:vAlign w:val="center"/>
            <w:hideMark/>
          </w:tcPr>
          <w:p w14:paraId="1309A09C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36331E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1056,1057</w:t>
            </w:r>
          </w:p>
        </w:tc>
      </w:tr>
      <w:tr w:rsidR="00346E05" w14:paraId="488D0A4E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65223FD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3B8A42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33EEA7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574D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E345B3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99B54B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70E02A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F891C3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0BFF0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943D7AE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B61F2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7D50490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1CDE6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1058</w:t>
            </w:r>
          </w:p>
        </w:tc>
      </w:tr>
      <w:tr w:rsidR="00346E05" w14:paraId="795DC162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65D139F6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6A9743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DDC911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1B6E5C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9A465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88FD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770050F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F7F056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FF7BBD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23ADF6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99087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4E5E6B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2CFCFA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241</w:t>
            </w:r>
          </w:p>
        </w:tc>
      </w:tr>
      <w:tr w:rsidR="00346E05" w14:paraId="7F0ACA27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1CD0C1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FA196D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525271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Spreadtrum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58E3B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625895A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vMerge/>
            <w:vAlign w:val="center"/>
            <w:hideMark/>
          </w:tcPr>
          <w:p w14:paraId="3913044F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991089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01C1655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091AE6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FDD1C4E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93C99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vMerge/>
            <w:vAlign w:val="center"/>
            <w:hideMark/>
          </w:tcPr>
          <w:p w14:paraId="10A93811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D89C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192,195</w:t>
            </w:r>
          </w:p>
        </w:tc>
      </w:tr>
      <w:tr w:rsidR="00346E05" w14:paraId="4D239DED" w14:textId="77777777" w:rsidTr="0000148D">
        <w:trPr>
          <w:trHeight w:val="20"/>
        </w:trPr>
        <w:tc>
          <w:tcPr>
            <w:tcW w:w="412" w:type="pct"/>
            <w:vMerge/>
            <w:vAlign w:val="center"/>
            <w:hideMark/>
          </w:tcPr>
          <w:p w14:paraId="5BFA483B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B1E84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3280A3C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21D8CF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2B5D286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2" w:type="pct"/>
            <w:vMerge/>
            <w:vAlign w:val="center"/>
            <w:hideMark/>
          </w:tcPr>
          <w:p w14:paraId="645A1CA5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009C81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24E3EF9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D2B2D8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3E0E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7724D3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8CCB3FA" w14:textId="77777777" w:rsidR="00346E05" w:rsidRDefault="00346E05" w:rsidP="0000148D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0216B70" w14:textId="77777777" w:rsidR="00346E05" w:rsidRDefault="00346E05" w:rsidP="0000148D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237</w:t>
            </w:r>
          </w:p>
        </w:tc>
      </w:tr>
    </w:tbl>
    <w:p w14:paraId="28479E67" w14:textId="4F829D67" w:rsidR="00F04130" w:rsidRDefault="00F04130" w:rsidP="0000148D"/>
    <w:p w14:paraId="211B0D77" w14:textId="72A558C8" w:rsidR="000C5FFA" w:rsidRDefault="00346E05" w:rsidP="0000148D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65FBBE5F" wp14:editId="3DEFDB47">
            <wp:extent cx="8456295" cy="5363210"/>
            <wp:effectExtent l="0" t="0" r="1905" b="8890"/>
            <wp:docPr id="8180195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05198" w14:textId="4C4BE10D" w:rsidR="000C5FFA" w:rsidRPr="0000148D" w:rsidRDefault="0000148D" w:rsidP="0000148D">
      <w:pPr>
        <w:pStyle w:val="TF"/>
        <w:rPr>
          <w:rFonts w:ascii="Times New Roman" w:hAnsi="Times New Roman"/>
          <w:bCs/>
          <w:lang w:val="fr-FR"/>
        </w:rPr>
      </w:pPr>
      <w:r w:rsidRPr="0000148D">
        <w:rPr>
          <w:rFonts w:hint="eastAsia"/>
          <w:lang w:val="fr-FR"/>
        </w:rPr>
        <w:t>Figure 7.1.3.3.1 - 2</w:t>
      </w:r>
    </w:p>
    <w:p w14:paraId="6C1C7AC2" w14:textId="271332C0" w:rsidR="0000148D" w:rsidRDefault="009D3323" w:rsidP="0000148D">
      <w:pPr>
        <w:pStyle w:val="TH"/>
        <w:rPr>
          <w:lang w:val="fr-FR"/>
        </w:rPr>
      </w:pPr>
      <w:r w:rsidRPr="0000148D">
        <w:rPr>
          <w:lang w:val="fr-FR"/>
        </w:rPr>
        <w:t xml:space="preserve">Table </w:t>
      </w:r>
      <w:r w:rsidRPr="0000148D">
        <w:rPr>
          <w:rFonts w:hint="eastAsia"/>
          <w:lang w:val="fr-FR"/>
        </w:rPr>
        <w:t xml:space="preserve">7.1.3.3.1 </w:t>
      </w:r>
      <w:r w:rsidR="0000148D">
        <w:rPr>
          <w:lang w:val="fr-FR"/>
        </w:rPr>
        <w:t>–</w:t>
      </w:r>
      <w:r w:rsidRPr="0000148D">
        <w:rPr>
          <w:rFonts w:hint="eastAsia"/>
          <w:lang w:val="fr-FR"/>
        </w:rPr>
        <w:t xml:space="preserve"> 2</w:t>
      </w:r>
    </w:p>
    <w:p w14:paraId="4F0858F0" w14:textId="1605806C" w:rsidR="00F04130" w:rsidRPr="0000148D" w:rsidRDefault="00346E05" w:rsidP="0000148D">
      <w:pPr>
        <w:pStyle w:val="TH"/>
        <w:rPr>
          <w:rFonts w:ascii="Times New Roman" w:hAnsi="Times New Roman"/>
          <w:bCs/>
          <w:lang w:val="fr-FR"/>
        </w:rPr>
      </w:pPr>
      <w:r w:rsidRPr="00046098">
        <w:object w:dxaOrig="18585" w:dyaOrig="5798" w14:anchorId="0EDB7B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4pt;height:222.75pt" o:ole="">
            <v:imagedata r:id="rId19" o:title=""/>
          </v:shape>
          <o:OLEObject Type="Embed" ProgID="Excel.SheetMacroEnabled.12" ShapeID="_x0000_i1025" DrawAspect="Content" ObjectID="_1792500938" r:id="rId20"/>
        </w:object>
      </w:r>
    </w:p>
    <w:p w14:paraId="612EC9F5" w14:textId="060D8086" w:rsidR="002A4018" w:rsidRPr="0000148D" w:rsidRDefault="002A4018" w:rsidP="00046098">
      <w:pPr>
        <w:rPr>
          <w:lang w:val="fr-FR"/>
        </w:rPr>
      </w:pPr>
    </w:p>
    <w:p w14:paraId="228D574A" w14:textId="3790DD61" w:rsidR="000C5FFA" w:rsidRPr="0000148D" w:rsidRDefault="009D3323" w:rsidP="00046098">
      <w:pPr>
        <w:pStyle w:val="Heading5"/>
        <w:rPr>
          <w:lang w:val="fr-FR"/>
        </w:rPr>
      </w:pPr>
      <w:r w:rsidRPr="0000148D">
        <w:rPr>
          <w:rFonts w:hint="eastAsia"/>
          <w:lang w:val="fr-FR"/>
        </w:rPr>
        <w:t>7.1.3.3.2</w:t>
      </w:r>
      <w:r w:rsidRPr="0000148D">
        <w:rPr>
          <w:lang w:val="fr-FR"/>
        </w:rPr>
        <w:tab/>
      </w:r>
      <w:r w:rsidR="00046098">
        <w:rPr>
          <w:lang w:val="fr-FR"/>
        </w:rPr>
        <w:t>N</w:t>
      </w:r>
      <w:r w:rsidRPr="0000148D">
        <w:rPr>
          <w:rFonts w:hint="eastAsia"/>
          <w:lang w:val="fr-FR"/>
        </w:rPr>
        <w:t>on-</w:t>
      </w:r>
      <w:proofErr w:type="spellStart"/>
      <w:r w:rsidRPr="0000148D">
        <w:rPr>
          <w:rFonts w:hint="eastAsia"/>
          <w:lang w:val="fr-FR"/>
        </w:rPr>
        <w:t>coherent</w:t>
      </w:r>
      <w:proofErr w:type="spellEnd"/>
    </w:p>
    <w:p w14:paraId="61E31E92" w14:textId="13B134B5" w:rsidR="000C5FFA" w:rsidRPr="0000148D" w:rsidRDefault="00346E05" w:rsidP="00046098">
      <w:pPr>
        <w:pStyle w:val="TH"/>
        <w:rPr>
          <w:lang w:val="fr-FR"/>
        </w:rPr>
      </w:pPr>
      <w:r w:rsidRPr="00346E05">
        <w:rPr>
          <w:rFonts w:hint="eastAsia"/>
          <w:noProof/>
        </w:rPr>
        <w:drawing>
          <wp:inline distT="0" distB="0" distL="0" distR="0" wp14:anchorId="38E45CE9" wp14:editId="5EDDA7CD">
            <wp:extent cx="8456295" cy="5363210"/>
            <wp:effectExtent l="0" t="0" r="1905" b="8890"/>
            <wp:docPr id="80237850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8A79F" w14:textId="103FC6AB" w:rsidR="000C5FFA" w:rsidRPr="0000148D" w:rsidRDefault="00046098" w:rsidP="00046098">
      <w:pPr>
        <w:pStyle w:val="TF"/>
        <w:rPr>
          <w:rFonts w:ascii="Times New Roman" w:hAnsi="Times New Roman"/>
          <w:bCs/>
          <w:lang w:val="fr-FR"/>
        </w:rPr>
      </w:pPr>
      <w:r w:rsidRPr="0000148D">
        <w:rPr>
          <w:rFonts w:hint="eastAsia"/>
          <w:lang w:val="fr-FR"/>
        </w:rPr>
        <w:t>Figure 7.1.3.3.2 - 1</w:t>
      </w:r>
    </w:p>
    <w:p w14:paraId="09189EF2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7.1.3.3.2 - 1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25"/>
        <w:gridCol w:w="1500"/>
        <w:gridCol w:w="1497"/>
        <w:gridCol w:w="903"/>
        <w:gridCol w:w="777"/>
        <w:gridCol w:w="807"/>
        <w:gridCol w:w="846"/>
        <w:gridCol w:w="858"/>
        <w:gridCol w:w="1184"/>
        <w:gridCol w:w="1051"/>
        <w:gridCol w:w="1184"/>
        <w:gridCol w:w="1211"/>
        <w:gridCol w:w="1338"/>
      </w:tblGrid>
      <w:tr w:rsidR="00346E05" w14:paraId="7286E2A3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109656A6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2b, non-coherent</w:t>
            </w:r>
          </w:p>
        </w:tc>
      </w:tr>
      <w:tr w:rsidR="00346E05" w14:paraId="22AAFC62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3BB17A3B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603DA5A0" w14:textId="77777777" w:rsidTr="00046098">
        <w:trPr>
          <w:trHeight w:val="20"/>
        </w:trPr>
        <w:tc>
          <w:tcPr>
            <w:tcW w:w="414" w:type="pct"/>
            <w:shd w:val="clear" w:color="D9E1F2" w:fill="D9E1F2"/>
            <w:noWrap/>
            <w:vAlign w:val="center"/>
            <w:hideMark/>
          </w:tcPr>
          <w:p w14:paraId="14A0F2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7D70BE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958295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635BE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6E959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41182C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5DA6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3EDB21D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7ADA2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5B40C6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F146B2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2D6020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5BD6F3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30A7DC6" w14:textId="77777777" w:rsidTr="00046098">
        <w:trPr>
          <w:trHeight w:val="20"/>
        </w:trPr>
        <w:tc>
          <w:tcPr>
            <w:tcW w:w="414" w:type="pct"/>
            <w:vMerge w:val="restart"/>
            <w:shd w:val="clear" w:color="auto" w:fill="auto"/>
            <w:vAlign w:val="center"/>
            <w:hideMark/>
          </w:tcPr>
          <w:p w14:paraId="3807D5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9FEC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53E35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E9039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07F0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18F3C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F1916F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092DD7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461E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60C13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5F6A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8C16D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55CF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462</w:t>
            </w:r>
          </w:p>
        </w:tc>
      </w:tr>
      <w:tr w:rsidR="00346E05" w14:paraId="45D246C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487D03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4B020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D98B3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61DFAB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2841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E780B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E602A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A49F5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126CE8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2C00E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2B5E2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0C70B7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0F378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466</w:t>
            </w:r>
          </w:p>
        </w:tc>
      </w:tr>
      <w:tr w:rsidR="00346E05" w14:paraId="4EEEA4B0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EF323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B8112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077BFA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CFFDD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E833A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302" w:type="pct"/>
            <w:vMerge/>
            <w:vAlign w:val="center"/>
            <w:hideMark/>
          </w:tcPr>
          <w:p w14:paraId="6D1266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F4599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A1D6B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AF9E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D5E77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2694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F22298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9F1B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282</w:t>
            </w:r>
          </w:p>
        </w:tc>
      </w:tr>
      <w:tr w:rsidR="00346E05" w14:paraId="225419C5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430CD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503D1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449F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9D68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B687C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18457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1710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8E1CA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92E30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150A3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36A77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C464D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5C69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285</w:t>
            </w:r>
          </w:p>
        </w:tc>
      </w:tr>
      <w:tr w:rsidR="00346E05" w14:paraId="69DB9FFB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F6D5F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2010F0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4" w:type="pct"/>
            <w:vMerge/>
            <w:vAlign w:val="center"/>
            <w:hideMark/>
          </w:tcPr>
          <w:p w14:paraId="2DA9FA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FF9A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4C494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2" w:type="pct"/>
            <w:vMerge/>
            <w:vAlign w:val="center"/>
            <w:hideMark/>
          </w:tcPr>
          <w:p w14:paraId="24900DF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73DC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8CE92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DB05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287473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68A04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7DCEF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EC85F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318</w:t>
            </w:r>
          </w:p>
        </w:tc>
      </w:tr>
      <w:tr w:rsidR="00346E05" w14:paraId="6B96361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9953E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97D8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55C7A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E317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DFB1D7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5A614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7AD8F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6E374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EF524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8ECB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2EA9B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3069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4686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321</w:t>
            </w:r>
          </w:p>
        </w:tc>
      </w:tr>
      <w:tr w:rsidR="00346E05" w14:paraId="22DF4CF8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CA56C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502A2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4" w:type="pct"/>
            <w:vMerge/>
            <w:vAlign w:val="center"/>
            <w:hideMark/>
          </w:tcPr>
          <w:p w14:paraId="2B6D9E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77555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5998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2" w:type="pct"/>
            <w:vMerge/>
            <w:vAlign w:val="center"/>
            <w:hideMark/>
          </w:tcPr>
          <w:p w14:paraId="173D133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15EF5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D8C448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92D0F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0C737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9E9C0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0D4072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23BB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246</w:t>
            </w:r>
          </w:p>
        </w:tc>
      </w:tr>
      <w:tr w:rsidR="00346E05" w14:paraId="46CC7999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B988EC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AA23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811D9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D734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0DCC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25FFFE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E8CA9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8B0A08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B0B32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79118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63084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6408C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5631F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249</w:t>
            </w:r>
          </w:p>
        </w:tc>
      </w:tr>
      <w:tr w:rsidR="00346E05" w14:paraId="687D016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D61CCC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F8F0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4" w:type="pct"/>
            <w:vMerge/>
            <w:vAlign w:val="center"/>
            <w:hideMark/>
          </w:tcPr>
          <w:p w14:paraId="383765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04A95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65FD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</w:t>
            </w:r>
          </w:p>
        </w:tc>
        <w:tc>
          <w:tcPr>
            <w:tcW w:w="302" w:type="pct"/>
            <w:vMerge/>
            <w:vAlign w:val="center"/>
            <w:hideMark/>
          </w:tcPr>
          <w:p w14:paraId="4BB3AE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3DD07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973378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2514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5D8795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6DE2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9612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422B1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264</w:t>
            </w:r>
          </w:p>
        </w:tc>
      </w:tr>
      <w:tr w:rsidR="00346E05" w14:paraId="5481833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EABAEA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57F5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865247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B34219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F9D1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FF69DA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9F5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2ED6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FDC8D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B25282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8212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15F42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44D3E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267</w:t>
            </w:r>
          </w:p>
        </w:tc>
      </w:tr>
      <w:tr w:rsidR="00346E05" w14:paraId="69C3FF31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79356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72180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4" w:type="pct"/>
            <w:vMerge/>
            <w:vAlign w:val="center"/>
            <w:hideMark/>
          </w:tcPr>
          <w:p w14:paraId="46116A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29474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B9F2C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2" w:type="pct"/>
            <w:vMerge/>
            <w:vAlign w:val="center"/>
            <w:hideMark/>
          </w:tcPr>
          <w:p w14:paraId="646FAB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B1105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6FDF5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7AF444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39DA122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DF675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1000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7F3A9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300</w:t>
            </w:r>
          </w:p>
        </w:tc>
      </w:tr>
      <w:tr w:rsidR="00346E05" w14:paraId="71A2569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F21EF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FADA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995BBF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0583C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41247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C51FF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CCFC9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303A5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DE9FA8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43DE3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40AA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CD364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B728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303</w:t>
            </w:r>
          </w:p>
        </w:tc>
      </w:tr>
      <w:tr w:rsidR="00346E05" w14:paraId="754D10CF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BE1A63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B27C7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C5D13F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D453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1984FD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B3B4EC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4A358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0" w:type="pct"/>
            <w:vMerge/>
            <w:vAlign w:val="center"/>
            <w:hideMark/>
          </w:tcPr>
          <w:p w14:paraId="72F48B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91149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1ACEC1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DFB9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9DA9A3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5A17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117</w:t>
            </w:r>
          </w:p>
        </w:tc>
      </w:tr>
      <w:tr w:rsidR="00346E05" w14:paraId="4C81AA6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88AD80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18E3DB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E25FA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7CA9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84CA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D69B1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CA64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18A9B6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D79042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6A133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3E80B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5DCB51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1BE7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129</w:t>
            </w:r>
          </w:p>
        </w:tc>
      </w:tr>
      <w:tr w:rsidR="00346E05" w14:paraId="06E6A34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5731C9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1BB6C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3FAA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B7A62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2A63D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/>
            <w:vAlign w:val="center"/>
            <w:hideMark/>
          </w:tcPr>
          <w:p w14:paraId="4244387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E38255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AFE810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70A9E4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0A585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07DF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E123A0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49D11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905</w:t>
            </w:r>
          </w:p>
        </w:tc>
      </w:tr>
      <w:tr w:rsidR="00346E05" w14:paraId="37D5DDE5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912279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86AF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21783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29B52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17A88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8A849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B0A894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40254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vMerge/>
            <w:vAlign w:val="center"/>
            <w:hideMark/>
          </w:tcPr>
          <w:p w14:paraId="0DE3FF0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EBA58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DF14A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22745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7AE614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621,623</w:t>
            </w:r>
          </w:p>
        </w:tc>
      </w:tr>
      <w:tr w:rsidR="00346E05" w14:paraId="74260F95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2AE7E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38967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64F177D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E8F9C2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6608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36FD7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4A3F2A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A0BB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3E29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8BD8F2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2926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C928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33D95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</w:tr>
      <w:tr w:rsidR="00346E05" w14:paraId="4C30F5A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330C8A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18F974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AC219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9175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15C1CD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5CAC69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F312C9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C88EE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216E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92147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27B0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019AFE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2EE5C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452</w:t>
            </w:r>
          </w:p>
        </w:tc>
      </w:tr>
      <w:tr w:rsidR="00346E05" w14:paraId="37009A8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D4DEE0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B0CA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65549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0E116B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30B5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5BB857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5FAFF3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691DBF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49F3D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1B54D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93AE7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C9952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0FD78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446</w:t>
            </w:r>
          </w:p>
        </w:tc>
      </w:tr>
      <w:tr w:rsidR="00346E05" w14:paraId="5D33FE9F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D34EC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26AAA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12B72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AD3973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25E3F6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4B4160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BBE1E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797919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B8218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EEACDD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0E7D2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5877DC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56AC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228</w:t>
            </w:r>
          </w:p>
        </w:tc>
      </w:tr>
      <w:tr w:rsidR="00346E05" w14:paraId="338BC110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EBBF86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C35245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4" w:type="pct"/>
            <w:vMerge/>
            <w:vAlign w:val="center"/>
            <w:hideMark/>
          </w:tcPr>
          <w:p w14:paraId="1DBFFBC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92B5A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F41DC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CC4B6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01994C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113C17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F29E3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/>
            <w:vAlign w:val="center"/>
            <w:hideMark/>
          </w:tcPr>
          <w:p w14:paraId="7FADA0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305FC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7B0C3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5734A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220</w:t>
            </w:r>
          </w:p>
        </w:tc>
      </w:tr>
      <w:tr w:rsidR="00346E05" w14:paraId="0348FBB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37A46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4FCC9F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0DD38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1D957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A0C53A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2" w:type="pct"/>
            <w:vMerge/>
            <w:vAlign w:val="center"/>
            <w:hideMark/>
          </w:tcPr>
          <w:p w14:paraId="55F25D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DF223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D5508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23DA9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295035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9ADA03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E8D4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33856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769</w:t>
            </w:r>
          </w:p>
        </w:tc>
      </w:tr>
      <w:tr w:rsidR="00346E05" w14:paraId="1B43154F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1ECBB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E1DD3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0EF7A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3817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8EFADF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DF1D03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CCE4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F6626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CD101C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3ED21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0E943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C5A113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652A2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775</w:t>
            </w:r>
          </w:p>
        </w:tc>
      </w:tr>
      <w:tr w:rsidR="00346E05" w14:paraId="121C54F0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7952B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C2ED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126CF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E45D8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BE413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302" w:type="pct"/>
            <w:vMerge/>
            <w:vAlign w:val="center"/>
            <w:hideMark/>
          </w:tcPr>
          <w:p w14:paraId="37BE96B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A951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B9C5C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8EDD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4BDC1E7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68A11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9C3AE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1A46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885</w:t>
            </w:r>
          </w:p>
        </w:tc>
      </w:tr>
      <w:tr w:rsidR="00346E05" w14:paraId="53277109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3F342D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6573E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4" w:type="pct"/>
            <w:vMerge/>
            <w:vAlign w:val="center"/>
            <w:hideMark/>
          </w:tcPr>
          <w:p w14:paraId="5C0AF6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B03B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E61B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12.7</w:t>
            </w:r>
          </w:p>
        </w:tc>
        <w:tc>
          <w:tcPr>
            <w:tcW w:w="302" w:type="pct"/>
            <w:vMerge/>
            <w:vAlign w:val="center"/>
            <w:hideMark/>
          </w:tcPr>
          <w:p w14:paraId="70C34E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F9CA06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6C22B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17C4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4E1BD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329F3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73F1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F18F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873</w:t>
            </w:r>
          </w:p>
        </w:tc>
      </w:tr>
      <w:tr w:rsidR="00346E05" w14:paraId="52E5F2E1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B2848E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8094B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4" w:type="pct"/>
            <w:vMerge/>
            <w:vAlign w:val="center"/>
            <w:hideMark/>
          </w:tcPr>
          <w:p w14:paraId="36D5F4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0103D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6FE57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02" w:type="pct"/>
            <w:vMerge/>
            <w:vAlign w:val="center"/>
            <w:hideMark/>
          </w:tcPr>
          <w:p w14:paraId="267872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5DFDD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8301B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A3BC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1C8195D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5E41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51425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0F7F10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857</w:t>
            </w:r>
          </w:p>
        </w:tc>
      </w:tr>
      <w:tr w:rsidR="00346E05" w14:paraId="68D6C3C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AA386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E5B1C5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85AC0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A221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FA86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FFAA3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4D724F3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554F7D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B4182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730F09A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F206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9F853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96F8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327</w:t>
            </w:r>
          </w:p>
        </w:tc>
      </w:tr>
      <w:tr w:rsidR="00346E05" w14:paraId="790A95E8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222772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F42BB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E2BD27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35BF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071C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2D48D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F4F44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F08F0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ED8C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3E32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/>
            <w:vAlign w:val="center"/>
            <w:hideMark/>
          </w:tcPr>
          <w:p w14:paraId="7535051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103B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D63DB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609</w:t>
            </w:r>
          </w:p>
        </w:tc>
      </w:tr>
      <w:tr w:rsidR="00346E05" w14:paraId="2E3E381B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625CBD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0A840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577B0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BADB9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8624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743EE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14BF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B01010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9165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EEBD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EBC2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A05C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0692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611</w:t>
            </w:r>
          </w:p>
        </w:tc>
      </w:tr>
      <w:tr w:rsidR="00346E05" w14:paraId="24BC2EF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3FB20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41224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715D55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BA74C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C39D2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15CA28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69D357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BC62B8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80C39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2DD5B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611360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5F83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E4413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333</w:t>
            </w:r>
          </w:p>
        </w:tc>
      </w:tr>
      <w:tr w:rsidR="00346E05" w14:paraId="2DAFAD54" w14:textId="77777777" w:rsidTr="00046098">
        <w:trPr>
          <w:trHeight w:val="20"/>
        </w:trPr>
        <w:tc>
          <w:tcPr>
            <w:tcW w:w="414" w:type="pct"/>
            <w:vMerge w:val="restart"/>
            <w:shd w:val="clear" w:color="auto" w:fill="auto"/>
            <w:vAlign w:val="center"/>
            <w:hideMark/>
          </w:tcPr>
          <w:p w14:paraId="62621C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F246F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198C40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CA4FBA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-1.23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05768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-1.23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44906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90DC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066394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B09BF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E5CCC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257A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3DD345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D2E8B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159</w:t>
            </w:r>
          </w:p>
        </w:tc>
      </w:tr>
      <w:tr w:rsidR="00346E05" w14:paraId="4B6A3D5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79943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DBFC3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0C810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63B52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DB303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FD54F8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559961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8DF96D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ABAA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B5E10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86A3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C4237C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61D66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839</w:t>
            </w:r>
          </w:p>
        </w:tc>
      </w:tr>
      <w:tr w:rsidR="00346E05" w14:paraId="64EA489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5BF7D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323A5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7F59D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4A586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D17CC3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5037D6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EFB8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474DB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2207AA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0EEB5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E67D7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D0B6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1EB24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847</w:t>
            </w:r>
          </w:p>
        </w:tc>
      </w:tr>
      <w:tr w:rsidR="00346E05" w14:paraId="1F85E512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AEF1FE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A67A2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4" w:type="pct"/>
            <w:vMerge/>
            <w:vAlign w:val="center"/>
            <w:hideMark/>
          </w:tcPr>
          <w:p w14:paraId="17A87F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631770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B0DDC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302" w:type="pct"/>
            <w:vMerge/>
            <w:vAlign w:val="center"/>
            <w:hideMark/>
          </w:tcPr>
          <w:p w14:paraId="7637F92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C5DFDF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CE4105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53DB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00E49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233F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644085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01CF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838</w:t>
            </w:r>
          </w:p>
        </w:tc>
      </w:tr>
      <w:tr w:rsidR="00346E05" w14:paraId="013FC67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EB197C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1804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7E35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6E770B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DB9EA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F6250C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C189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0B88DF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32B17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7416E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3481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D5A601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259E8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846</w:t>
            </w:r>
          </w:p>
        </w:tc>
      </w:tr>
      <w:tr w:rsidR="00346E05" w14:paraId="0206F23C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6AE5F4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8A3DF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4795A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E82A6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54252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C7650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1F0DA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FFF00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BEC9E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653968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FC19D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1C6A12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C227C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788</w:t>
            </w:r>
          </w:p>
        </w:tc>
      </w:tr>
      <w:tr w:rsidR="00346E05" w14:paraId="2E4F3FE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F87A9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6D86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EC657B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A20119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B4F054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18941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AADEA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B2D5A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F4ED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364FA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E99B9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786BB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8C951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794</w:t>
            </w:r>
          </w:p>
        </w:tc>
      </w:tr>
      <w:tr w:rsidR="00346E05" w14:paraId="3C26943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15343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527E3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1C1CF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332728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160A8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2" w:type="pct"/>
            <w:vMerge/>
            <w:vAlign w:val="center"/>
            <w:hideMark/>
          </w:tcPr>
          <w:p w14:paraId="04346D9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A5DD5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CCD172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2FE43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F613A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/>
            <w:vAlign w:val="center"/>
            <w:hideMark/>
          </w:tcPr>
          <w:p w14:paraId="4FFBE28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D2D3F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BDB039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461</w:t>
            </w:r>
          </w:p>
        </w:tc>
      </w:tr>
      <w:tr w:rsidR="00346E05" w14:paraId="07E1B5CC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F102D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A166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CE2FF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754E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E403A0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0FE778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3B77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D6C77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53FC8C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05820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5A58A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E07E02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2EF7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469</w:t>
            </w:r>
          </w:p>
        </w:tc>
      </w:tr>
      <w:tr w:rsidR="00346E05" w14:paraId="21BF1D4B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907FAD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2E2E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0B985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8523C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5EA5E1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6.84</w:t>
            </w:r>
          </w:p>
        </w:tc>
        <w:tc>
          <w:tcPr>
            <w:tcW w:w="302" w:type="pct"/>
            <w:vMerge/>
            <w:vAlign w:val="center"/>
            <w:hideMark/>
          </w:tcPr>
          <w:p w14:paraId="7B2989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38258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A7F81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88F9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49D56D7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D44D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/>
            <w:vAlign w:val="center"/>
            <w:hideMark/>
          </w:tcPr>
          <w:p w14:paraId="3AA5BD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52FC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</w:tr>
      <w:tr w:rsidR="00346E05" w14:paraId="15A5EB0A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BD39B5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FC3CD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AB5E55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F2BCB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3208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2" w:type="pct"/>
            <w:vMerge/>
            <w:vAlign w:val="center"/>
            <w:hideMark/>
          </w:tcPr>
          <w:p w14:paraId="3083208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1847CF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2B9FA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CAD4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742D16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68249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B4FF2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50A42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273</w:t>
            </w:r>
          </w:p>
        </w:tc>
      </w:tr>
      <w:tr w:rsidR="00346E05" w14:paraId="16867ED1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9369D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44FA2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43ED03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8C794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AABBA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ED82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BC247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DCF7A0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B88B9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739B4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D2A5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B204D5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44C6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276</w:t>
            </w:r>
          </w:p>
        </w:tc>
      </w:tr>
      <w:tr w:rsidR="00346E05" w14:paraId="79127BDA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0BBD2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8AF3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DB3013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743C01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-0.62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2C9D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3ACAA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21457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165BD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72B539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433BB4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A4555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E6A5CB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74CE1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837</w:t>
            </w:r>
          </w:p>
        </w:tc>
      </w:tr>
      <w:tr w:rsidR="00346E05" w14:paraId="7B908722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52648F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C9166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56D20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8563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4760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B4337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A417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E32467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C68D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713F0A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8379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0CE18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D83924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844</w:t>
            </w:r>
          </w:p>
        </w:tc>
      </w:tr>
      <w:tr w:rsidR="00346E05" w14:paraId="7B835E7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29D2A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75243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FBC5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CBE0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B611E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E8C60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0266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F2B68B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5C7C4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A18CD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91286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0FC8D7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70EBD5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309</w:t>
            </w:r>
          </w:p>
        </w:tc>
      </w:tr>
      <w:tr w:rsidR="00346E05" w14:paraId="7BAE907F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9CBF8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0C67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3FE12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50A3E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18FF6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B0A77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BA93A5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630D06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9B72E4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76F1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25F13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BA31B4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B594B6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312</w:t>
            </w:r>
          </w:p>
        </w:tc>
      </w:tr>
      <w:tr w:rsidR="00346E05" w14:paraId="4039D1A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2EA4F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1F5C2A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39EB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03850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313BBD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7.8</w:t>
            </w:r>
          </w:p>
        </w:tc>
        <w:tc>
          <w:tcPr>
            <w:tcW w:w="302" w:type="pct"/>
            <w:vMerge/>
            <w:vAlign w:val="center"/>
            <w:hideMark/>
          </w:tcPr>
          <w:p w14:paraId="571A97A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237B1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DA786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E92BD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244E5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2DD0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0A9BC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AA9D4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789</w:t>
            </w:r>
          </w:p>
        </w:tc>
      </w:tr>
      <w:tr w:rsidR="00346E05" w14:paraId="2D7E83B9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52C5A4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8FCC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B0B61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A46F7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F897E5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8BFB84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E0C4C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8DB43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B31E4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89D29B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56137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136A39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2E91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795</w:t>
            </w:r>
          </w:p>
        </w:tc>
      </w:tr>
      <w:tr w:rsidR="00346E05" w14:paraId="3B59D352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990237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ACEB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D005E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C7FDB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0276E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02" w:type="pct"/>
            <w:vMerge/>
            <w:vAlign w:val="center"/>
            <w:hideMark/>
          </w:tcPr>
          <w:p w14:paraId="33B4B25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62AD5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45FA2E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F92B8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08531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903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C99CF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3980D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255</w:t>
            </w:r>
          </w:p>
        </w:tc>
      </w:tr>
      <w:tr w:rsidR="00346E05" w14:paraId="6D29ECB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00CD5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6441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C33128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E5B23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7188B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395953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C8936B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703FF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F6D3A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C671D2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D6F60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3A94A9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09FCA8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258</w:t>
            </w:r>
          </w:p>
        </w:tc>
      </w:tr>
      <w:tr w:rsidR="00346E05" w14:paraId="30C859AC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C6C225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B6E646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50ECC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3D7EC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D94D2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2" w:type="pct"/>
            <w:vMerge/>
            <w:vAlign w:val="center"/>
            <w:hideMark/>
          </w:tcPr>
          <w:p w14:paraId="314F1E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35F4E4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A4A3B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DD65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9C0C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8425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064C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FA890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796</w:t>
            </w:r>
          </w:p>
        </w:tc>
      </w:tr>
      <w:tr w:rsidR="00346E05" w14:paraId="2EEC425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124FA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B339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0B23A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6E6CD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518F0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EE8D8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B778A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A9B4C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CF8AD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F0E88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A46A1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85A60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3E45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790</w:t>
            </w:r>
          </w:p>
        </w:tc>
      </w:tr>
      <w:tr w:rsidR="00346E05" w14:paraId="33794B59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8B9E1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FB29E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782702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14A8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9358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302" w:type="pct"/>
            <w:vMerge/>
            <w:vAlign w:val="center"/>
            <w:hideMark/>
          </w:tcPr>
          <w:p w14:paraId="68B63B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2044F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A75F21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D44F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0F77C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6304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EBF6A2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05762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291</w:t>
            </w:r>
          </w:p>
        </w:tc>
      </w:tr>
      <w:tr w:rsidR="00346E05" w14:paraId="5CFECCFB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F4C679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2F781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51F72A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27D8D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BCF4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CF452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FC01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5E4C4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450D6C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4B6A5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3AE59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287B4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B2CB3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294</w:t>
            </w:r>
          </w:p>
        </w:tc>
      </w:tr>
      <w:tr w:rsidR="00346E05" w14:paraId="088F5C15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60AA32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2123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4A59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24826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4F2A1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B178A5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1220EE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2A3A1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7D00F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189B211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5257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BE532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E00E3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904</w:t>
            </w:r>
          </w:p>
        </w:tc>
      </w:tr>
      <w:tr w:rsidR="00346E05" w14:paraId="62745038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7ECC594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892BB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5E02B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9BD38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F5A6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0B9D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B99F7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CA7AB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77A92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49E9E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9F53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5CF13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99EF6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620</w:t>
            </w:r>
          </w:p>
        </w:tc>
      </w:tr>
      <w:tr w:rsidR="00346E05" w14:paraId="5AE163B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33658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DDA1A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F903C5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67D55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70F8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2DFFC4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8113F6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8BB19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CD58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BD988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918AD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A8880D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1C2D7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225</w:t>
            </w:r>
          </w:p>
        </w:tc>
      </w:tr>
      <w:tr w:rsidR="00346E05" w14:paraId="63435419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3BABF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E4F1D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C3453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E8529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59AE0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A748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39A7F1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AFA8B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D37B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2DAB1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0A3A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6E6B49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EAEA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451</w:t>
            </w:r>
          </w:p>
        </w:tc>
      </w:tr>
      <w:tr w:rsidR="00346E05" w14:paraId="37FFBFB3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8FE204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29B59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281B4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4AA45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332BAF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C3BCE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D65623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1576C6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A279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2585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77D0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9650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A4312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445</w:t>
            </w:r>
          </w:p>
        </w:tc>
      </w:tr>
      <w:tr w:rsidR="00346E05" w14:paraId="039368F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96A17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6231B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BE22A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E8480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C4799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1D5A48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C1545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71643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241B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03C5AF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79BA8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6F675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02195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229</w:t>
            </w:r>
          </w:p>
        </w:tc>
      </w:tr>
      <w:tr w:rsidR="00346E05" w14:paraId="710D6D3A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92F7CE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DD7F00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02020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B82EE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8F913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2" w:type="pct"/>
            <w:vMerge/>
            <w:vAlign w:val="center"/>
            <w:hideMark/>
          </w:tcPr>
          <w:p w14:paraId="466996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B70F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8D725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C1EC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8F6B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1405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1EE15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B843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797</w:t>
            </w:r>
          </w:p>
        </w:tc>
      </w:tr>
      <w:tr w:rsidR="00346E05" w14:paraId="514BABD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B2449E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33D1E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1083A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AAA1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40B87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956800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79EE1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EB0FE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2D67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3E0F6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4D0F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F573CE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C7EF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791</w:t>
            </w:r>
          </w:p>
        </w:tc>
      </w:tr>
      <w:tr w:rsidR="00346E05" w14:paraId="08BD9AA7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F0D1E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598B7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74948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162B34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285595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0C1BD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338A99A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735E9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48A5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0EAE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54C0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7603B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E7A669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221</w:t>
            </w:r>
          </w:p>
        </w:tc>
      </w:tr>
      <w:tr w:rsidR="00346E05" w14:paraId="64BB4D1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CE2A13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D4F2BF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157A2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10C2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00AE8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7A16A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0FC4251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2CFC6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0708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0DA8B5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B1FA73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185E244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EA2559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792</w:t>
            </w:r>
          </w:p>
        </w:tc>
      </w:tr>
      <w:tr w:rsidR="00346E05" w14:paraId="1AA574F8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08A2CB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E291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1E9ED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40C39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9C48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A69A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80B66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5E33C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8F30D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551BAB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75D0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CEC70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4B54F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798</w:t>
            </w:r>
          </w:p>
        </w:tc>
      </w:tr>
      <w:tr w:rsidR="00346E05" w14:paraId="2B46161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88515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4884D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2387F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24185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5C7E8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26B7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7562019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BE363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69621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E63B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6179B1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98685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5E849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768</w:t>
            </w:r>
          </w:p>
        </w:tc>
      </w:tr>
      <w:tr w:rsidR="00346E05" w14:paraId="26876CF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ACB337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0817F3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2FB5D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04905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C6FEB3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C9EF5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92B87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60B77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0E5FE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261B3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1E83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2A6373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DA1E2D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774</w:t>
            </w:r>
          </w:p>
        </w:tc>
      </w:tr>
      <w:tr w:rsidR="00346E05" w14:paraId="41E5F836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346B9E3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FA25C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C692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EE1D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7F62B8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8.25</w:t>
            </w:r>
          </w:p>
        </w:tc>
        <w:tc>
          <w:tcPr>
            <w:tcW w:w="302" w:type="pct"/>
            <w:vMerge/>
            <w:vAlign w:val="center"/>
            <w:hideMark/>
          </w:tcPr>
          <w:p w14:paraId="39F0A9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096A9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EE87C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80E82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2F9ECA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C9159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24EE33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77015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884</w:t>
            </w:r>
          </w:p>
        </w:tc>
      </w:tr>
      <w:tr w:rsidR="00346E05" w14:paraId="69AC7C92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E6FF5D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3681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4" w:type="pct"/>
            <w:vMerge/>
            <w:vAlign w:val="center"/>
            <w:hideMark/>
          </w:tcPr>
          <w:p w14:paraId="7E01FB6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D15BD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61DAF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2" w:type="pct"/>
            <w:vMerge/>
            <w:vAlign w:val="center"/>
            <w:hideMark/>
          </w:tcPr>
          <w:p w14:paraId="2BE9E8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8C2F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819B58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56EE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B10AC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A5A3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7F30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86FD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872</w:t>
            </w:r>
          </w:p>
        </w:tc>
      </w:tr>
      <w:tr w:rsidR="00346E05" w14:paraId="73D0DE7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1933CE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7B2AB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0.39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2359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3999F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D3856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BB2560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739B3A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5226EF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508E7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1A9FD4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/>
            <w:vAlign w:val="center"/>
            <w:hideMark/>
          </w:tcPr>
          <w:p w14:paraId="616649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C26987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B312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793</w:t>
            </w:r>
          </w:p>
        </w:tc>
      </w:tr>
      <w:tr w:rsidR="00346E05" w14:paraId="3EBBA751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EF48A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730F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719D25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A644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95D28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BB29C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3EF78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0AC066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7DCA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EDE9A1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CCA98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4E59B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D58E2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799</w:t>
            </w:r>
          </w:p>
        </w:tc>
      </w:tr>
      <w:tr w:rsidR="00346E05" w14:paraId="558E2025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00EA1F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C68953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3321F7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4ED53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B85F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F29B7D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7DA9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5EC397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26490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6FBC5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33E5A6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C2642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D5F7B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135</w:t>
            </w:r>
          </w:p>
        </w:tc>
      </w:tr>
      <w:tr w:rsidR="00346E05" w14:paraId="7A9D9B3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87409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9985B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AB9A6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4ED12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BADB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18E18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4F54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576DAF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1BBA9F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184E7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A5C4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5FEA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6A532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147</w:t>
            </w:r>
          </w:p>
        </w:tc>
      </w:tr>
      <w:tr w:rsidR="00346E05" w14:paraId="3473E316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0B5826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FC267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007ED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B3462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3C305E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2" w:type="pct"/>
            <w:vMerge/>
            <w:vAlign w:val="center"/>
            <w:hideMark/>
          </w:tcPr>
          <w:p w14:paraId="0BC6E5A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653D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EEF0E3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023F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55D69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AF0EB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5D386A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EE078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856</w:t>
            </w:r>
          </w:p>
        </w:tc>
      </w:tr>
      <w:tr w:rsidR="00346E05" w14:paraId="54194FCD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5CDB96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3C332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382ADA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4C440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DA4CC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28BF795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549E76F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E46A7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8E84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1182EE0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6F25E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B2809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F8426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330</w:t>
            </w:r>
          </w:p>
        </w:tc>
      </w:tr>
      <w:tr w:rsidR="00346E05" w14:paraId="57853D44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6A173D2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918D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2FAF2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39F0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BB61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4A363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B23FC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E8FEC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6B03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E7C9CE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/>
            <w:vAlign w:val="center"/>
            <w:hideMark/>
          </w:tcPr>
          <w:p w14:paraId="1D9CC2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F0E8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0DD3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608</w:t>
            </w:r>
          </w:p>
        </w:tc>
      </w:tr>
      <w:tr w:rsidR="00346E05" w14:paraId="14A9B941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2D8C493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E0E7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292E6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E6601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0318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97A1C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A74DA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95BE5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92728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E405C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1D91A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76983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D418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610</w:t>
            </w:r>
          </w:p>
        </w:tc>
      </w:tr>
      <w:tr w:rsidR="00346E05" w14:paraId="01C9CBDE" w14:textId="77777777" w:rsidTr="00046098">
        <w:trPr>
          <w:trHeight w:val="20"/>
        </w:trPr>
        <w:tc>
          <w:tcPr>
            <w:tcW w:w="414" w:type="pct"/>
            <w:vMerge/>
            <w:vAlign w:val="center"/>
            <w:hideMark/>
          </w:tcPr>
          <w:p w14:paraId="4E34B2C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BA5C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66ED7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54C645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EB155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436C7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748FCAA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B5EEE3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E69E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15DAC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51A492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19F72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D02DC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336</w:t>
            </w:r>
          </w:p>
        </w:tc>
      </w:tr>
    </w:tbl>
    <w:p w14:paraId="28C519E9" w14:textId="4061F59F" w:rsidR="00F04130" w:rsidRDefault="00F04130" w:rsidP="00046098"/>
    <w:p w14:paraId="5F787CD6" w14:textId="578D2D35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528B7C13" wp14:editId="2682F8B0">
            <wp:extent cx="8567420" cy="5363210"/>
            <wp:effectExtent l="0" t="0" r="5080" b="8890"/>
            <wp:docPr id="81388039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742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A0DE9" w14:textId="5E0C33D4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7.1.3.3.2 - 2</w:t>
      </w:r>
    </w:p>
    <w:p w14:paraId="17FBF4D4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7.1.3.3.2 - 2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91"/>
        <w:gridCol w:w="1500"/>
        <w:gridCol w:w="1280"/>
        <w:gridCol w:w="903"/>
        <w:gridCol w:w="777"/>
        <w:gridCol w:w="864"/>
        <w:gridCol w:w="846"/>
        <w:gridCol w:w="918"/>
        <w:gridCol w:w="1184"/>
        <w:gridCol w:w="1051"/>
        <w:gridCol w:w="1184"/>
        <w:gridCol w:w="1211"/>
        <w:gridCol w:w="1372"/>
      </w:tblGrid>
      <w:tr w:rsidR="00346E05" w:rsidRPr="00046098" w14:paraId="7AA8C17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37EC2DE0" w14:textId="77777777" w:rsidR="00346E05" w:rsidRPr="00046098" w:rsidRDefault="00346E05" w:rsidP="00046098">
            <w:pPr>
              <w:pStyle w:val="TAH"/>
              <w:rPr>
                <w:rFonts w:eastAsia="DengXian"/>
                <w:lang w:val="fr-FR"/>
              </w:rPr>
            </w:pPr>
            <w:r w:rsidRPr="00046098">
              <w:rPr>
                <w:rFonts w:eastAsia="DengXian"/>
                <w:lang w:val="fr-FR"/>
              </w:rPr>
              <w:t xml:space="preserve">TDL-D, </w:t>
            </w:r>
            <w:proofErr w:type="spellStart"/>
            <w:r w:rsidRPr="00046098">
              <w:rPr>
                <w:rFonts w:eastAsia="DengXian"/>
                <w:lang w:val="fr-FR"/>
              </w:rPr>
              <w:t>device</w:t>
            </w:r>
            <w:proofErr w:type="spellEnd"/>
            <w:r w:rsidRPr="00046098">
              <w:rPr>
                <w:rFonts w:eastAsia="DengXian"/>
                <w:lang w:val="fr-FR"/>
              </w:rPr>
              <w:t xml:space="preserve"> 2b, non-</w:t>
            </w:r>
            <w:proofErr w:type="spellStart"/>
            <w:r w:rsidRPr="00046098">
              <w:rPr>
                <w:rFonts w:eastAsia="DengXian"/>
                <w:lang w:val="fr-FR"/>
              </w:rPr>
              <w:t>coherent</w:t>
            </w:r>
            <w:proofErr w:type="spellEnd"/>
          </w:p>
        </w:tc>
      </w:tr>
      <w:tr w:rsidR="00346E05" w14:paraId="450EE92E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3711E870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D2R LLS</w:t>
            </w:r>
          </w:p>
        </w:tc>
      </w:tr>
      <w:tr w:rsidR="00346E05" w14:paraId="1A50B99D" w14:textId="77777777" w:rsidTr="00046098">
        <w:trPr>
          <w:trHeight w:val="2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6814510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6E75E9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3C98A49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6EEF3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MinSNR</w:t>
            </w:r>
            <w:proofErr w:type="spellEnd"/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FD43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MaxSNR</w:t>
            </w:r>
            <w:proofErr w:type="spellEnd"/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2A0FF06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40878B4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1" w:type="pct"/>
            <w:shd w:val="clear" w:color="D9E1F2" w:fill="D9E1F2"/>
            <w:noWrap/>
            <w:vAlign w:val="center"/>
            <w:hideMark/>
          </w:tcPr>
          <w:p w14:paraId="2AF6B1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50C25D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4E14DF6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RecvBW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1CB70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ChipRate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kcps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49473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0E31748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6159DE5F" w14:textId="77777777" w:rsidTr="00046098">
        <w:trPr>
          <w:trHeight w:val="2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25ED69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F8B0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29724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5B012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4797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E8BBF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450FD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 w:val="restart"/>
            <w:shd w:val="clear" w:color="auto" w:fill="auto"/>
            <w:vAlign w:val="center"/>
            <w:hideMark/>
          </w:tcPr>
          <w:p w14:paraId="4E7D633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5483C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45076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CEE9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D0A2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FEC252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800</w:t>
            </w:r>
          </w:p>
        </w:tc>
      </w:tr>
      <w:tr w:rsidR="00346E05" w14:paraId="696B916C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4FB4CBD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5FD9F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DE080E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8BE13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F86F8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BDC85F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0BED1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29319B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4F631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09863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26A9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33847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1287DB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806</w:t>
            </w:r>
          </w:p>
        </w:tc>
      </w:tr>
      <w:tr w:rsidR="00346E05" w14:paraId="0400F8B7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EB6C2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3FB3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AE4B7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358C2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F27344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22" w:type="pct"/>
            <w:vMerge/>
            <w:vAlign w:val="center"/>
            <w:hideMark/>
          </w:tcPr>
          <w:p w14:paraId="0E0C49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7438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6DAF778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8A3E3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58227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D2DE59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04CDCFF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6AFDEB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288</w:t>
            </w:r>
          </w:p>
        </w:tc>
      </w:tr>
      <w:tr w:rsidR="00346E05" w14:paraId="5F8C8E0A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452483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3A947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vMerge/>
            <w:vAlign w:val="center"/>
            <w:hideMark/>
          </w:tcPr>
          <w:p w14:paraId="202D1F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E1EB76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B6E1F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322" w:type="pct"/>
            <w:vMerge/>
            <w:vAlign w:val="center"/>
            <w:hideMark/>
          </w:tcPr>
          <w:p w14:paraId="4AC665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83170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5BBFD3B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28E18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6060C2A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19170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9539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3CC4C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324</w:t>
            </w:r>
          </w:p>
        </w:tc>
      </w:tr>
      <w:tr w:rsidR="00346E05" w14:paraId="4EED95BF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E3201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F5D68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vMerge/>
            <w:vAlign w:val="center"/>
            <w:hideMark/>
          </w:tcPr>
          <w:p w14:paraId="4D79B24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0B9C0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175B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22" w:type="pct"/>
            <w:vMerge/>
            <w:vAlign w:val="center"/>
            <w:hideMark/>
          </w:tcPr>
          <w:p w14:paraId="782AAC2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81A5F3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6C344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3910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2E1F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86A495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8C15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918FE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252</w:t>
            </w:r>
          </w:p>
        </w:tc>
      </w:tr>
      <w:tr w:rsidR="00346E05" w14:paraId="0EABB98E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B9694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D87E0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E68AE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0F3002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558FB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22" w:type="pct"/>
            <w:vMerge/>
            <w:vAlign w:val="center"/>
            <w:hideMark/>
          </w:tcPr>
          <w:p w14:paraId="61B483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5232C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117A17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EC11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26690C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CC92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10EC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65CBC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801</w:t>
            </w:r>
          </w:p>
        </w:tc>
      </w:tr>
      <w:tr w:rsidR="00346E05" w14:paraId="214E40D3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CFA40B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90CAC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8BFED2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5FA38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66BF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FD439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9D5C1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2EE303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612A5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46307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33B0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18D1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B28A4F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807</w:t>
            </w:r>
          </w:p>
        </w:tc>
      </w:tr>
      <w:tr w:rsidR="00346E05" w14:paraId="527B83A0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21999F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35A01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34B14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256C38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59838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322" w:type="pct"/>
            <w:vMerge/>
            <w:vAlign w:val="center"/>
            <w:hideMark/>
          </w:tcPr>
          <w:p w14:paraId="0BB7EA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B4ED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1D0F46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EC3F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1B024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7D0F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B8CF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F5B70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270</w:t>
            </w:r>
          </w:p>
        </w:tc>
      </w:tr>
      <w:tr w:rsidR="00346E05" w14:paraId="428610BC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7757A2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DCDD2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41CDB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21E3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24CB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22" w:type="pct"/>
            <w:vMerge/>
            <w:vAlign w:val="center"/>
            <w:hideMark/>
          </w:tcPr>
          <w:p w14:paraId="33966D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D0049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7F0F1F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454B2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7600A8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80B9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4E00C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680493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808</w:t>
            </w:r>
          </w:p>
        </w:tc>
      </w:tr>
      <w:tr w:rsidR="00346E05" w14:paraId="447F1EB8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C3CCDE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B39C9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C8C056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2B74BF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CEAAB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1C927C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07B0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B0F87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DCDF4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33F7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19933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D64C19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D62DB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802</w:t>
            </w:r>
          </w:p>
        </w:tc>
      </w:tr>
      <w:tr w:rsidR="00346E05" w14:paraId="0791B31B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BCA5C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5403E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B2718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E88C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559D3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6222745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ED7303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06251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E9F8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E763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F3A3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0DDB12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3E0F1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306</w:t>
            </w:r>
          </w:p>
        </w:tc>
      </w:tr>
      <w:tr w:rsidR="00346E05" w14:paraId="250D1C7B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B90BF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029C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E39D5A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BC63F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F86ED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63F08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3E4E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41" w:type="pct"/>
            <w:vMerge/>
            <w:vAlign w:val="center"/>
            <w:hideMark/>
          </w:tcPr>
          <w:p w14:paraId="50469AB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A9B6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CD852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1F28C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0F906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C8A69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</w:tr>
      <w:tr w:rsidR="00346E05" w14:paraId="0A656EFF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30A6D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19B66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F76804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023265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F8395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600AA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2AA7CF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shd w:val="clear" w:color="auto" w:fill="auto"/>
            <w:vAlign w:val="center"/>
            <w:hideMark/>
          </w:tcPr>
          <w:p w14:paraId="418A2B3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6CA98C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F8077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E66D21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9961FB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F4C3A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132</w:t>
            </w:r>
          </w:p>
        </w:tc>
      </w:tr>
      <w:tr w:rsidR="00346E05" w14:paraId="01F7ADDA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05FEA0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A0F9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7C82865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6695E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361D20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AC29BA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DA11F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 w:val="restart"/>
            <w:shd w:val="clear" w:color="auto" w:fill="auto"/>
            <w:vAlign w:val="center"/>
            <w:hideMark/>
          </w:tcPr>
          <w:p w14:paraId="26F0D2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D5DB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A40494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46EE9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F3C2E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E262D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226</w:t>
            </w:r>
          </w:p>
        </w:tc>
      </w:tr>
      <w:tr w:rsidR="00346E05" w14:paraId="2FF91A64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5D5377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FBCF38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468" w:type="pct"/>
            <w:vMerge/>
            <w:vAlign w:val="center"/>
            <w:hideMark/>
          </w:tcPr>
          <w:p w14:paraId="7ED8184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32739A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2DB6C7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22" w:type="pct"/>
            <w:vMerge/>
            <w:vAlign w:val="center"/>
            <w:hideMark/>
          </w:tcPr>
          <w:p w14:paraId="46DC34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E13DD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40F080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B3A5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/>
            <w:vAlign w:val="center"/>
            <w:hideMark/>
          </w:tcPr>
          <w:p w14:paraId="79E59DA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DCED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E8865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1A271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230</w:t>
            </w:r>
          </w:p>
        </w:tc>
      </w:tr>
      <w:tr w:rsidR="00346E05" w14:paraId="07F50D94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27635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FE0AD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BF308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92E1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F35D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22" w:type="pct"/>
            <w:vMerge/>
            <w:vAlign w:val="center"/>
            <w:hideMark/>
          </w:tcPr>
          <w:p w14:paraId="29471ED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7650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5DF0421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23F7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FDFD57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90D51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0462E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53CD3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809</w:t>
            </w:r>
          </w:p>
        </w:tc>
      </w:tr>
      <w:tr w:rsidR="00346E05" w14:paraId="17B72CF9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F16A2A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69FF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783C1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9BC5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6F57D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E206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15861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8C6ABF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C14EF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AFE76C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1E7FA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1557E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DDA38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803</w:t>
            </w:r>
          </w:p>
        </w:tc>
      </w:tr>
      <w:tr w:rsidR="00346E05" w14:paraId="5BE53597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6944FA1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63B0F9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2D1AF0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35837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D00CB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7FC66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AEA5E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C2C47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B85C7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BF447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B2C5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953712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1288E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222</w:t>
            </w:r>
          </w:p>
        </w:tc>
      </w:tr>
      <w:tr w:rsidR="00346E05" w14:paraId="5AF9D9C5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345B8A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C892A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0.31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DAE601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5AA34C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B723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5CDB61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3FCE648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6BF415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E76D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2715A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D3A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DB7C1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D9652F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810</w:t>
            </w:r>
          </w:p>
        </w:tc>
      </w:tr>
      <w:tr w:rsidR="00346E05" w14:paraId="0C0E8C11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E24471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C70B4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F0779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C5841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06A6A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D83EC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278CD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D53C3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90BD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BB41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CEFE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9FA5F5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5294A2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804</w:t>
            </w:r>
          </w:p>
        </w:tc>
      </w:tr>
      <w:tr w:rsidR="00346E05" w14:paraId="70147A82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52030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EE2640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0.39</w:t>
            </w:r>
          </w:p>
        </w:tc>
        <w:tc>
          <w:tcPr>
            <w:tcW w:w="468" w:type="pct"/>
            <w:vMerge/>
            <w:vAlign w:val="center"/>
            <w:hideMark/>
          </w:tcPr>
          <w:p w14:paraId="2E247A2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6EC5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C90BE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22" w:type="pct"/>
            <w:vMerge/>
            <w:vAlign w:val="center"/>
            <w:hideMark/>
          </w:tcPr>
          <w:p w14:paraId="37F38C1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5155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6C5263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11F4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39090B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F8120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9D7BF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4CB23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811</w:t>
            </w:r>
          </w:p>
        </w:tc>
      </w:tr>
      <w:tr w:rsidR="00346E05" w14:paraId="17F33C66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CACBD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F901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0C75A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AF4882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1813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0BBFB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9E1D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ADF4C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9284B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6F9CF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89EE5B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2DEBCD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5FEB85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805</w:t>
            </w:r>
          </w:p>
        </w:tc>
      </w:tr>
      <w:tr w:rsidR="00346E05" w14:paraId="792BBD1D" w14:textId="77777777" w:rsidTr="00046098">
        <w:trPr>
          <w:trHeight w:val="2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6960D78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38C13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35921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720E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-4.29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BAEFF8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-4.29</w:t>
            </w:r>
          </w:p>
        </w:tc>
        <w:tc>
          <w:tcPr>
            <w:tcW w:w="322" w:type="pct"/>
            <w:vMerge/>
            <w:vAlign w:val="center"/>
            <w:hideMark/>
          </w:tcPr>
          <w:p w14:paraId="638DC03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133C6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D01B1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F7298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00BE2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8C2B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87AEE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F1AFB6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161</w:t>
            </w:r>
          </w:p>
        </w:tc>
      </w:tr>
      <w:tr w:rsidR="00346E05" w14:paraId="3BDFA17E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E02F6F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2C8940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13E3C2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3B8392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D74AFC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08965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0B90D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30C0AEB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FCAE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AD17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D77555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610B44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9E1F0C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843</w:t>
            </w:r>
          </w:p>
        </w:tc>
      </w:tr>
      <w:tr w:rsidR="00346E05" w14:paraId="2697C693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0D4341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0019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/>
            <w:vAlign w:val="center"/>
            <w:hideMark/>
          </w:tcPr>
          <w:p w14:paraId="14B94E5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3FFA6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19F200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322" w:type="pct"/>
            <w:vMerge/>
            <w:vAlign w:val="center"/>
            <w:hideMark/>
          </w:tcPr>
          <w:p w14:paraId="709D3E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6FF1A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0964D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1259D4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B0E78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4098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17C5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0792C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842</w:t>
            </w:r>
          </w:p>
        </w:tc>
      </w:tr>
      <w:tr w:rsidR="00346E05" w14:paraId="5BC49999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7A9B1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1981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5198E5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A5E8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4CEA9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74FE6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F3D48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D17EF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4CD9D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14F12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971D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/>
            <w:vAlign w:val="center"/>
            <w:hideMark/>
          </w:tcPr>
          <w:p w14:paraId="4D5DBD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02C3A4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162</w:t>
            </w:r>
          </w:p>
        </w:tc>
      </w:tr>
      <w:tr w:rsidR="00346E05" w14:paraId="7A1BDF50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0455A5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A6F0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26644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67A40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B0CA88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/>
            <w:vAlign w:val="center"/>
            <w:hideMark/>
          </w:tcPr>
          <w:p w14:paraId="7FAA839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B87CA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336F2C7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0AC1E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6BCA1F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9F4B2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313659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A2D62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279</w:t>
            </w:r>
          </w:p>
        </w:tc>
      </w:tr>
      <w:tr w:rsidR="00346E05" w14:paraId="4ADA9ACC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A52FC2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9FE97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1DCD364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4A821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-1.48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12A5C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-1.17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13197E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9CA6C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12B7B6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F276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CAA680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662D3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E23C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4311AB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841</w:t>
            </w:r>
          </w:p>
        </w:tc>
      </w:tr>
      <w:tr w:rsidR="00346E05" w14:paraId="765008CD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3F71666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2D6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5C9575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C250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59397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A28BF5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840D6A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A77960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C3E18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6DAF3D5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D25D1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F4A5E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305F3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840</w:t>
            </w:r>
          </w:p>
        </w:tc>
      </w:tr>
      <w:tr w:rsidR="00346E05" w14:paraId="33D7996D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76E846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5DB2F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4B73CB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A21E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6CF71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151386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ECAC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992D9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1BA797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D1DA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B5D4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649B913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F1F6E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315</w:t>
            </w:r>
          </w:p>
        </w:tc>
      </w:tr>
      <w:tr w:rsidR="00346E05" w14:paraId="03362306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7125C4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0EDCE5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vMerge/>
            <w:vAlign w:val="center"/>
            <w:hideMark/>
          </w:tcPr>
          <w:p w14:paraId="4E1278F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B7518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4BF91E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322" w:type="pct"/>
            <w:vMerge/>
            <w:vAlign w:val="center"/>
            <w:hideMark/>
          </w:tcPr>
          <w:p w14:paraId="544DB1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38FE5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027460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A34F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21193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1D10F6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C4798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1BD38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261</w:t>
            </w:r>
          </w:p>
        </w:tc>
      </w:tr>
      <w:tr w:rsidR="00346E05" w14:paraId="0F5386DD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4EEA3C9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22B1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vMerge/>
            <w:vAlign w:val="center"/>
            <w:hideMark/>
          </w:tcPr>
          <w:p w14:paraId="4CFB251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9CA90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B23456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322" w:type="pct"/>
            <w:vMerge/>
            <w:vAlign w:val="center"/>
            <w:hideMark/>
          </w:tcPr>
          <w:p w14:paraId="232A23D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AE858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C45D8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7F1B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D55C6B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B43E0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BC888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2CF8CA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297</w:t>
            </w:r>
          </w:p>
        </w:tc>
      </w:tr>
      <w:tr w:rsidR="00346E05" w14:paraId="4B717C8F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26975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CD5F3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BCB28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EF26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0A9D05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22" w:type="pct"/>
            <w:vMerge/>
            <w:vAlign w:val="center"/>
            <w:hideMark/>
          </w:tcPr>
          <w:p w14:paraId="7DAAA25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231D2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5C214A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44AB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97E11C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7C28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3A3CCF1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9E0AD9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227</w:t>
            </w:r>
          </w:p>
        </w:tc>
      </w:tr>
      <w:tr w:rsidR="00346E05" w14:paraId="580D8077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BC464F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61807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468" w:type="pct"/>
            <w:vMerge/>
            <w:vAlign w:val="center"/>
            <w:hideMark/>
          </w:tcPr>
          <w:p w14:paraId="6F8931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3A6C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573A4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22" w:type="pct"/>
            <w:vMerge/>
            <w:vAlign w:val="center"/>
            <w:hideMark/>
          </w:tcPr>
          <w:p w14:paraId="006E98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DE841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C7ECC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76A93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/>
            <w:vAlign w:val="center"/>
            <w:hideMark/>
          </w:tcPr>
          <w:p w14:paraId="5E476D9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4316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9C09A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F257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231</w:t>
            </w:r>
          </w:p>
        </w:tc>
      </w:tr>
      <w:tr w:rsidR="00346E05" w14:paraId="6A0EC759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190649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142296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468" w:type="pct"/>
            <w:vMerge/>
            <w:vAlign w:val="center"/>
            <w:hideMark/>
          </w:tcPr>
          <w:p w14:paraId="023C39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B6F1E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FACB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04B5C8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262A6F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516B31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E1816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/>
            <w:vAlign w:val="center"/>
            <w:hideMark/>
          </w:tcPr>
          <w:p w14:paraId="702F07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72DFFA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AB638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BAF2A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223</w:t>
            </w:r>
          </w:p>
        </w:tc>
      </w:tr>
      <w:tr w:rsidR="00346E05" w14:paraId="1E61A62C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540287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21E2C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F06A5F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18F5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97CD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22" w:type="pct"/>
            <w:vMerge/>
            <w:vAlign w:val="center"/>
            <w:hideMark/>
          </w:tcPr>
          <w:p w14:paraId="27AE5F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78314A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41" w:type="pct"/>
            <w:vMerge/>
            <w:vAlign w:val="center"/>
            <w:hideMark/>
          </w:tcPr>
          <w:p w14:paraId="2ABC2A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C895C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26C38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28739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384" w:type="pct"/>
            <w:vMerge/>
            <w:vAlign w:val="center"/>
            <w:hideMark/>
          </w:tcPr>
          <w:p w14:paraId="71E6C49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D0FB3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138</w:t>
            </w:r>
          </w:p>
        </w:tc>
      </w:tr>
      <w:tr w:rsidR="00346E05" w14:paraId="4EB529EA" w14:textId="77777777" w:rsidTr="00046098">
        <w:trPr>
          <w:trHeight w:val="20"/>
        </w:trPr>
        <w:tc>
          <w:tcPr>
            <w:tcW w:w="437" w:type="pct"/>
            <w:vMerge/>
            <w:vAlign w:val="center"/>
            <w:hideMark/>
          </w:tcPr>
          <w:p w14:paraId="2330AB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2556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C8330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ECAAF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56774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ECA01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CC5C9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shd w:val="clear" w:color="auto" w:fill="auto"/>
            <w:vAlign w:val="center"/>
            <w:hideMark/>
          </w:tcPr>
          <w:p w14:paraId="5ACB45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432355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D9273B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6F45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5BA9A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BFAF4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150</w:t>
            </w:r>
          </w:p>
        </w:tc>
      </w:tr>
    </w:tbl>
    <w:p w14:paraId="7A3CB7A8" w14:textId="77266BA1" w:rsidR="00F04130" w:rsidRDefault="00F04130" w:rsidP="00046098"/>
    <w:p w14:paraId="382F9B62" w14:textId="77777777" w:rsidR="000C5FFA" w:rsidRDefault="009D3323" w:rsidP="00046098">
      <w:pPr>
        <w:pStyle w:val="Heading3"/>
        <w:rPr>
          <w:lang w:eastAsia="zh-CN"/>
        </w:rPr>
      </w:pPr>
      <w:r>
        <w:rPr>
          <w:rFonts w:hint="eastAsia"/>
          <w:lang w:eastAsia="zh-CN"/>
        </w:rPr>
        <w:t>7.1.4</w:t>
      </w:r>
      <w:r>
        <w:rPr>
          <w:lang w:eastAsia="zh-CN"/>
        </w:rPr>
        <w:tab/>
      </w:r>
      <w:r>
        <w:rPr>
          <w:rFonts w:hint="eastAsia"/>
        </w:rPr>
        <w:t xml:space="preserve">Link performance </w:t>
      </w:r>
      <w:r>
        <w:rPr>
          <w:rFonts w:hint="eastAsia"/>
          <w:lang w:eastAsia="zh-CN"/>
        </w:rPr>
        <w:t>for R2D</w:t>
      </w:r>
    </w:p>
    <w:p w14:paraId="1568CE67" w14:textId="77777777" w:rsidR="000C5FFA" w:rsidRDefault="009D3323" w:rsidP="00046098">
      <w:pPr>
        <w:pStyle w:val="Heading4"/>
      </w:pPr>
      <w:r>
        <w:rPr>
          <w:rFonts w:hint="eastAsia"/>
        </w:rPr>
        <w:t>7.1.4.1</w:t>
      </w:r>
      <w:r>
        <w:tab/>
      </w:r>
      <w:r>
        <w:rPr>
          <w:rFonts w:hint="eastAsia"/>
        </w:rPr>
        <w:t>Device 1</w:t>
      </w:r>
    </w:p>
    <w:p w14:paraId="1D96E1AA" w14:textId="77777777" w:rsidR="003E5433" w:rsidRPr="003E5433" w:rsidRDefault="003E5433" w:rsidP="003E5433"/>
    <w:p w14:paraId="04ECB60D" w14:textId="2C424E27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0639626F" wp14:editId="0B65974D">
            <wp:extent cx="8217535" cy="5363210"/>
            <wp:effectExtent l="0" t="0" r="0" b="8890"/>
            <wp:docPr id="210228033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0B6CA" w14:textId="06BCEFF5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7.1.4.1.1 - 1</w:t>
      </w:r>
    </w:p>
    <w:p w14:paraId="372BE7DB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7.1.4.1.1 - 1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54D3C757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2A6A8DEF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1, RF-ED</w:t>
            </w:r>
          </w:p>
        </w:tc>
      </w:tr>
      <w:tr w:rsidR="00346E05" w14:paraId="392474AE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5B933350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3DD30C61" w14:textId="77777777" w:rsidTr="00046098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469D11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12AC91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0143C6C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202CA9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6C6DFB6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2531E4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59BCBF3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9016B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067CDC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7F3560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72741439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648EC1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39B70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D26C04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2ABFD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B1897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96961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AD675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7349B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1E0BD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1,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5E377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</w:tr>
      <w:tr w:rsidR="00346E05" w14:paraId="1A66953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A38B4C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7B5F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40F6A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E7DCB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13.1</w:t>
            </w:r>
          </w:p>
        </w:tc>
        <w:tc>
          <w:tcPr>
            <w:tcW w:w="588" w:type="pct"/>
            <w:vMerge/>
            <w:vAlign w:val="center"/>
            <w:hideMark/>
          </w:tcPr>
          <w:p w14:paraId="5AE7FE8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11D17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40C1C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FBDCFA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2FD48F5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88CBE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217</w:t>
            </w:r>
          </w:p>
        </w:tc>
      </w:tr>
      <w:tr w:rsidR="00346E05" w14:paraId="6A07493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C770C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E202EC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3AF80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E94F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79276F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8EA88F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89659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6AE168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46B7C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9750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223</w:t>
            </w:r>
          </w:p>
        </w:tc>
      </w:tr>
      <w:tr w:rsidR="00346E05" w14:paraId="1D2A3EF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48FBB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90AFB7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55ED91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2BAB8F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50.5</w:t>
            </w:r>
          </w:p>
        </w:tc>
        <w:tc>
          <w:tcPr>
            <w:tcW w:w="588" w:type="pct"/>
            <w:vMerge/>
            <w:vAlign w:val="center"/>
            <w:hideMark/>
          </w:tcPr>
          <w:p w14:paraId="7056E0B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FF829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5227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C90BF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BDDB15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2EA2F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58</w:t>
            </w:r>
          </w:p>
        </w:tc>
      </w:tr>
      <w:tr w:rsidR="00346E05" w14:paraId="616B9D8D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8BF5A6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FFB3FB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C808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8F5395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2A6885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49CA40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F2BDE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0FB86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4C53E5A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99E85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66</w:t>
            </w:r>
          </w:p>
        </w:tc>
      </w:tr>
      <w:tr w:rsidR="00346E05" w14:paraId="295DC29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888233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9BC75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DFBA0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9.69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939E4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15.74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CECDD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55EE91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3F30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3D58B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4F8041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652965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82</w:t>
            </w:r>
          </w:p>
        </w:tc>
      </w:tr>
      <w:tr w:rsidR="00346E05" w14:paraId="37ABED3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CFF36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D1512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A2404F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2DF34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7EDD1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99E4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FF054C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01F139B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E4049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4F639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88</w:t>
            </w:r>
          </w:p>
        </w:tc>
      </w:tr>
      <w:tr w:rsidR="00346E05" w14:paraId="684BF09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9B86F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ACEC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0A9D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E4C5A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588" w:type="pct"/>
            <w:vMerge/>
            <w:vAlign w:val="center"/>
            <w:hideMark/>
          </w:tcPr>
          <w:p w14:paraId="023DDC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A38917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73278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4E3B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725CFF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4D346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212</w:t>
            </w:r>
          </w:p>
        </w:tc>
      </w:tr>
      <w:tr w:rsidR="00346E05" w14:paraId="1205042D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45A51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7EF20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BC6E9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8F7640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5C54CA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D1AF3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04AB4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291" w:type="pct"/>
            <w:vMerge/>
            <w:vAlign w:val="center"/>
            <w:hideMark/>
          </w:tcPr>
          <w:p w14:paraId="142C20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BF080A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4851F0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214</w:t>
            </w:r>
          </w:p>
        </w:tc>
      </w:tr>
      <w:tr w:rsidR="00346E05" w14:paraId="37F67AF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57DEC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AEC358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[Pana]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2CF6A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A3913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588" w:type="pct"/>
            <w:vMerge/>
            <w:vAlign w:val="center"/>
            <w:hideMark/>
          </w:tcPr>
          <w:p w14:paraId="6AA163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C7475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AD937E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429C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M=1</w:t>
            </w:r>
          </w:p>
        </w:tc>
        <w:tc>
          <w:tcPr>
            <w:tcW w:w="594" w:type="pct"/>
            <w:vMerge/>
            <w:vAlign w:val="center"/>
            <w:hideMark/>
          </w:tcPr>
          <w:p w14:paraId="188305B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7F83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200</w:t>
            </w:r>
          </w:p>
        </w:tc>
      </w:tr>
      <w:tr w:rsidR="00346E05" w14:paraId="42D0297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5D72BB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AB5063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DBC33A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817BA4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1514F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758D7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165535D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DFF9C8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22610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954BC7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202</w:t>
            </w:r>
          </w:p>
        </w:tc>
      </w:tr>
      <w:tr w:rsidR="00346E05" w14:paraId="0F37905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6D4295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442469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D9B0F3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10A343D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8" w:type="pct"/>
            <w:vMerge/>
            <w:vAlign w:val="center"/>
            <w:hideMark/>
          </w:tcPr>
          <w:p w14:paraId="626F466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1EDDF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7D9C51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0F66F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3928310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ED648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144</w:t>
            </w:r>
          </w:p>
        </w:tc>
      </w:tr>
      <w:tr w:rsidR="00346E05" w14:paraId="20FBA69B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61A899D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22B7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ADB27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880D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588" w:type="pct"/>
            <w:vMerge/>
            <w:vAlign w:val="center"/>
            <w:hideMark/>
          </w:tcPr>
          <w:p w14:paraId="326D8A7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F66471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1C1C58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1C377C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42D7D05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C5F598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225</w:t>
            </w:r>
          </w:p>
        </w:tc>
      </w:tr>
      <w:tr w:rsidR="00346E05" w14:paraId="3BA4B4B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13352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8E7B8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CACFA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3012B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EDF334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3BEF2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F670BF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0F4246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C9CC1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4B7D6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231</w:t>
            </w:r>
          </w:p>
        </w:tc>
      </w:tr>
      <w:tr w:rsidR="00346E05" w14:paraId="47A620C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8B5B6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E28686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F393D6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1F6B04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39.7</w:t>
            </w:r>
          </w:p>
        </w:tc>
        <w:tc>
          <w:tcPr>
            <w:tcW w:w="588" w:type="pct"/>
            <w:vMerge/>
            <w:vAlign w:val="center"/>
            <w:hideMark/>
          </w:tcPr>
          <w:p w14:paraId="5FD47A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57774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2C3A36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6618E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OOK-1,OOK-4 M = 1</w:t>
            </w:r>
          </w:p>
        </w:tc>
        <w:tc>
          <w:tcPr>
            <w:tcW w:w="594" w:type="pct"/>
            <w:vMerge/>
            <w:vAlign w:val="center"/>
            <w:hideMark/>
          </w:tcPr>
          <w:p w14:paraId="07A863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EC77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31,59</w:t>
            </w:r>
          </w:p>
        </w:tc>
      </w:tr>
      <w:tr w:rsidR="00346E05" w14:paraId="7BCDEE1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B43EA5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7824EC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15A24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1FE6FA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90E43E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035057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3C8E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A20698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487DFEA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49ED13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67</w:t>
            </w:r>
          </w:p>
        </w:tc>
      </w:tr>
      <w:tr w:rsidR="00346E05" w14:paraId="3756DCD6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6330B5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F48057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068AC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3.99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B0711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9.74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93F8B6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65D298F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B42692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DC91D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4775801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BFD4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85</w:t>
            </w:r>
          </w:p>
        </w:tc>
      </w:tr>
      <w:tr w:rsidR="00346E05" w14:paraId="7754386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A62C57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A3DB7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CA630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EA404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55BD94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FABFC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410BC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5123CFA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5E2357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2959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91</w:t>
            </w:r>
          </w:p>
        </w:tc>
      </w:tr>
      <w:tr w:rsidR="00346E05" w14:paraId="1FD5AF3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50518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F9CA4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74EC0E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34BDF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50D09D5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E30832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624F8C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36934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55FF9C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2F9E3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211</w:t>
            </w:r>
          </w:p>
        </w:tc>
      </w:tr>
      <w:tr w:rsidR="00346E05" w14:paraId="50336CA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3AEFD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48F6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92D365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89ED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461E3C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A6B978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CA171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291" w:type="pct"/>
            <w:vMerge/>
            <w:vAlign w:val="center"/>
            <w:hideMark/>
          </w:tcPr>
          <w:p w14:paraId="789DA2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266D18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805B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213</w:t>
            </w:r>
          </w:p>
        </w:tc>
      </w:tr>
      <w:tr w:rsidR="00346E05" w14:paraId="5A64BDE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FDC20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ADF71A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91812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B96E57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588" w:type="pct"/>
            <w:vMerge/>
            <w:vAlign w:val="center"/>
            <w:hideMark/>
          </w:tcPr>
          <w:p w14:paraId="66EEFF7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9CC74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339259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7EDFC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6E5CB6C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DDD5E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143</w:t>
            </w:r>
          </w:p>
        </w:tc>
      </w:tr>
      <w:tr w:rsidR="00346E05" w14:paraId="7CA2E58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5D590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D1EBCB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F3A7D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12.83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1E749A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12.83</w:t>
            </w:r>
          </w:p>
        </w:tc>
        <w:tc>
          <w:tcPr>
            <w:tcW w:w="588" w:type="pct"/>
            <w:vMerge/>
            <w:vAlign w:val="center"/>
            <w:hideMark/>
          </w:tcPr>
          <w:p w14:paraId="510227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AC06E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235C123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E32DF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0A217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61310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210</w:t>
            </w:r>
          </w:p>
        </w:tc>
      </w:tr>
      <w:tr w:rsidR="00346E05" w14:paraId="02844458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04B91C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E2377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1B5C40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9.22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652E6B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9.22</w:t>
            </w:r>
          </w:p>
        </w:tc>
        <w:tc>
          <w:tcPr>
            <w:tcW w:w="588" w:type="pct"/>
            <w:vMerge/>
            <w:vAlign w:val="center"/>
            <w:hideMark/>
          </w:tcPr>
          <w:p w14:paraId="40DD276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3E0B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A47B4C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BEFDC3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3BE0D9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C0E0F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280</w:t>
            </w:r>
          </w:p>
        </w:tc>
      </w:tr>
      <w:tr w:rsidR="00346E05" w14:paraId="7B76DDA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73EA56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95B6A0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2FFA60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1491FED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588" w:type="pct"/>
            <w:vMerge/>
            <w:vAlign w:val="center"/>
            <w:hideMark/>
          </w:tcPr>
          <w:p w14:paraId="3FEA47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D2AC6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22C55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9D4A7B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E3398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7EE72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215</w:t>
            </w:r>
          </w:p>
        </w:tc>
      </w:tr>
    </w:tbl>
    <w:p w14:paraId="2B1B5A1A" w14:textId="49AE1A18" w:rsidR="00F04130" w:rsidRDefault="00F04130" w:rsidP="00046098"/>
    <w:p w14:paraId="66A00FB5" w14:textId="4A7BE9F6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4D2C83F9" wp14:editId="3F5AA6C4">
            <wp:extent cx="8217535" cy="5363210"/>
            <wp:effectExtent l="0" t="0" r="0" b="8890"/>
            <wp:docPr id="148348449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7809A" w14:textId="0ECB5338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7.1.4.1.1 - 2</w:t>
      </w:r>
    </w:p>
    <w:p w14:paraId="75FE5520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7.1.4.1.1 - 2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69AFCD5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3914AFFA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TDL-D, device 1, RF-ED</w:t>
            </w:r>
          </w:p>
        </w:tc>
      </w:tr>
      <w:tr w:rsidR="00346E05" w14:paraId="7621CE25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1865029C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39EBA9DF" w14:textId="77777777" w:rsidTr="00046098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09EE59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17EB76D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3F3BB2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702BB9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878569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B9EB8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3320565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7A9CFAA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7347E7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2878B6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05A8449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20E091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623AABE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FE16C9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060F0A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A2444D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C713B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EF536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02E2A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3620A1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1,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CE4609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</w:t>
            </w:r>
          </w:p>
        </w:tc>
      </w:tr>
      <w:tr w:rsidR="00346E05" w14:paraId="31646958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B91889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930BDF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DF400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4B0C8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12.9</w:t>
            </w:r>
          </w:p>
        </w:tc>
        <w:tc>
          <w:tcPr>
            <w:tcW w:w="588" w:type="pct"/>
            <w:vMerge/>
            <w:vAlign w:val="center"/>
            <w:hideMark/>
          </w:tcPr>
          <w:p w14:paraId="0D1B1BE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409404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1F3F7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75E5E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1A50B71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8D1B7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233</w:t>
            </w:r>
          </w:p>
        </w:tc>
      </w:tr>
      <w:tr w:rsidR="00346E05" w14:paraId="47E18FF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42A34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1EA3B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C7A7E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25BFB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DDBF3C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A242D3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8E6EC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0E171D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7E058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4AC7A6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239</w:t>
            </w:r>
          </w:p>
        </w:tc>
      </w:tr>
      <w:tr w:rsidR="00346E05" w14:paraId="075EF82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35D1E4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65F1C9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D90A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66640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36.4</w:t>
            </w:r>
          </w:p>
        </w:tc>
        <w:tc>
          <w:tcPr>
            <w:tcW w:w="588" w:type="pct"/>
            <w:vMerge/>
            <w:vAlign w:val="center"/>
            <w:hideMark/>
          </w:tcPr>
          <w:p w14:paraId="4BCDBD8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EED4A2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04266A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E69D0A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6C75FC9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6824F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60</w:t>
            </w:r>
          </w:p>
        </w:tc>
      </w:tr>
      <w:tr w:rsidR="00346E05" w14:paraId="3CB6675F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163345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DB68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D5395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A934D5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00BD0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305B4D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9A97D9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44DF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0B3D42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8388E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68</w:t>
            </w:r>
          </w:p>
        </w:tc>
      </w:tr>
      <w:tr w:rsidR="00346E05" w14:paraId="25BF5794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3CA888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8969E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548EB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98366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10540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177EFF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13DD97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CD1C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23BBD1D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76CD8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241</w:t>
            </w:r>
          </w:p>
        </w:tc>
      </w:tr>
      <w:tr w:rsidR="00346E05" w14:paraId="2FA6780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88FA08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90D699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9912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56CBB0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74FBDC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306B0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18625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425046A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CB2F08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7C3051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247</w:t>
            </w:r>
          </w:p>
        </w:tc>
      </w:tr>
      <w:tr w:rsidR="00346E05" w14:paraId="171BB1E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05875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AEBC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6735EA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20.3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304114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32.6</w:t>
            </w:r>
          </w:p>
        </w:tc>
        <w:tc>
          <w:tcPr>
            <w:tcW w:w="588" w:type="pct"/>
            <w:vMerge/>
            <w:vAlign w:val="center"/>
            <w:hideMark/>
          </w:tcPr>
          <w:p w14:paraId="6E16AE7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7312D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4B33E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60C6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AA828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152A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61</w:t>
            </w:r>
          </w:p>
        </w:tc>
      </w:tr>
      <w:tr w:rsidR="00346E05" w14:paraId="643D0BBA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C8446B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99A31A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7087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6FBAE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05BF46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12BCFBF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71B5B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F8E06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36A25A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D7BDF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69</w:t>
            </w:r>
          </w:p>
        </w:tc>
      </w:tr>
    </w:tbl>
    <w:p w14:paraId="094089BE" w14:textId="1850FCC8" w:rsidR="00F04130" w:rsidRDefault="00F04130" w:rsidP="00046098"/>
    <w:p w14:paraId="79514900" w14:textId="77777777" w:rsidR="000C5FFA" w:rsidRDefault="009D3323" w:rsidP="00046098">
      <w:pPr>
        <w:pStyle w:val="Heading4"/>
      </w:pPr>
      <w:r>
        <w:rPr>
          <w:rFonts w:hint="eastAsia"/>
        </w:rPr>
        <w:t>7.1.4.2</w:t>
      </w:r>
      <w:r>
        <w:tab/>
      </w:r>
      <w:r>
        <w:rPr>
          <w:rFonts w:hint="eastAsia"/>
        </w:rPr>
        <w:t>Device 2a</w:t>
      </w:r>
    </w:p>
    <w:p w14:paraId="3E6A89D9" w14:textId="46BFAFFD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230F6531" wp14:editId="4F843830">
            <wp:extent cx="8217535" cy="5363210"/>
            <wp:effectExtent l="0" t="0" r="0" b="8890"/>
            <wp:docPr id="64151626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7259F" w14:textId="42CF570D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7.1.4.2.1 - 1</w:t>
      </w:r>
    </w:p>
    <w:p w14:paraId="0CDBA4BF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7.1.4.2.1 - 1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38B6548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614BEC55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TDL-A, device 2a, RF-ED</w:t>
            </w:r>
          </w:p>
        </w:tc>
      </w:tr>
      <w:tr w:rsidR="00346E05" w14:paraId="1DEF44B9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45D52B69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52D8B74D" w14:textId="77777777" w:rsidTr="00046098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7F2C1E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5A8A0FC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7D8BEF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7C637FC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02A5EB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447FA54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6FF5AEF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F4585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69254E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74A27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0392A3D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5EFCF23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8E521B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94C2FD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AD53A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125CB2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1EF8C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DE57C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DF51A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D4C217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2a,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AC11F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</w:t>
            </w:r>
          </w:p>
        </w:tc>
      </w:tr>
      <w:tr w:rsidR="00346E05" w14:paraId="7081B91A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C1617E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6A036D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B658FC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248C6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88" w:type="pct"/>
            <w:vMerge/>
            <w:vAlign w:val="center"/>
            <w:hideMark/>
          </w:tcPr>
          <w:p w14:paraId="6CEBE34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07B88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0E433C8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7619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01BB4E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B143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124</w:t>
            </w:r>
          </w:p>
        </w:tc>
      </w:tr>
      <w:tr w:rsidR="00346E05" w14:paraId="458D60B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BA717C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4488CF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E544E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343014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C9579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D5F587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DD24E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18CE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AAF13B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573E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120</w:t>
            </w:r>
          </w:p>
        </w:tc>
      </w:tr>
      <w:tr w:rsidR="00346E05" w14:paraId="2F9C6252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BC4B5A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79D21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07C761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7.36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1CB5F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11.85</w:t>
            </w:r>
          </w:p>
        </w:tc>
        <w:tc>
          <w:tcPr>
            <w:tcW w:w="588" w:type="pct"/>
            <w:vMerge/>
            <w:vAlign w:val="center"/>
            <w:hideMark/>
          </w:tcPr>
          <w:p w14:paraId="220BF6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0007E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E1097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908C2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7D5C68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30AE5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83</w:t>
            </w:r>
          </w:p>
        </w:tc>
      </w:tr>
      <w:tr w:rsidR="00346E05" w14:paraId="427E433D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D74B82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1C9C49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881B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48AD8F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DB17C3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CF6AA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E0691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7D101B3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DF1576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B435B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89</w:t>
            </w:r>
          </w:p>
        </w:tc>
      </w:tr>
      <w:tr w:rsidR="00346E05" w14:paraId="21558FC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0E6621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14EBC0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[Pana]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490ACB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D3FC39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588" w:type="pct"/>
            <w:vMerge/>
            <w:vAlign w:val="center"/>
            <w:hideMark/>
          </w:tcPr>
          <w:p w14:paraId="323F29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C2650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4F5FC5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BDEA73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M=1</w:t>
            </w:r>
          </w:p>
        </w:tc>
        <w:tc>
          <w:tcPr>
            <w:tcW w:w="594" w:type="pct"/>
            <w:vMerge/>
            <w:vAlign w:val="center"/>
            <w:hideMark/>
          </w:tcPr>
          <w:p w14:paraId="77C0D9D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C72F60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204</w:t>
            </w:r>
          </w:p>
        </w:tc>
      </w:tr>
      <w:tr w:rsidR="00346E05" w14:paraId="5E08891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A78F3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D15B5D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4ED4D8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C2E5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5FB279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F2B713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40A2901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7E7ED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AD42E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09F4F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207</w:t>
            </w:r>
          </w:p>
        </w:tc>
      </w:tr>
      <w:tr w:rsidR="00346E05" w14:paraId="408EAC6F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88028E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7ACD3F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C4CAC9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485A1A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588" w:type="pct"/>
            <w:vMerge/>
            <w:vAlign w:val="center"/>
            <w:hideMark/>
          </w:tcPr>
          <w:p w14:paraId="35974F1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8C32EB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42E486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41978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70256CF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6D2D0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146</w:t>
            </w:r>
          </w:p>
        </w:tc>
      </w:tr>
      <w:tr w:rsidR="00346E05" w14:paraId="3425EE5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C7A059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034BDC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261724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17.52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F69F8B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24.08</w:t>
            </w:r>
          </w:p>
        </w:tc>
        <w:tc>
          <w:tcPr>
            <w:tcW w:w="588" w:type="pct"/>
            <w:vMerge/>
            <w:vAlign w:val="center"/>
            <w:hideMark/>
          </w:tcPr>
          <w:p w14:paraId="3F7766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29534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0F929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C8B84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4C52CC0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69AD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153,154,155</w:t>
            </w:r>
          </w:p>
        </w:tc>
      </w:tr>
      <w:tr w:rsidR="00346E05" w14:paraId="19F9B72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E3478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F1A0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B9242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EACF9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CDD743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6BF97E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F3253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/>
            <w:vAlign w:val="center"/>
            <w:hideMark/>
          </w:tcPr>
          <w:p w14:paraId="68CA85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C82FB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7E5E7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164</w:t>
            </w:r>
          </w:p>
        </w:tc>
      </w:tr>
      <w:tr w:rsidR="00346E05" w14:paraId="731836F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BF32D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B30EFE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6F85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46E9A0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34.6</w:t>
            </w:r>
          </w:p>
        </w:tc>
        <w:tc>
          <w:tcPr>
            <w:tcW w:w="588" w:type="pct"/>
            <w:vMerge/>
            <w:vAlign w:val="center"/>
            <w:hideMark/>
          </w:tcPr>
          <w:p w14:paraId="521770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84AAC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3C2330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C2BD6C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M=2</w:t>
            </w:r>
          </w:p>
        </w:tc>
        <w:tc>
          <w:tcPr>
            <w:tcW w:w="594" w:type="pct"/>
            <w:vMerge/>
            <w:vAlign w:val="center"/>
            <w:hideMark/>
          </w:tcPr>
          <w:p w14:paraId="58DB5E3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2BA60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103</w:t>
            </w:r>
          </w:p>
        </w:tc>
      </w:tr>
      <w:tr w:rsidR="00346E05" w14:paraId="55C45AB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3010E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A899E9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C9654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E21CE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1F470A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992D39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0CB492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1C231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M=8</w:t>
            </w:r>
          </w:p>
        </w:tc>
        <w:tc>
          <w:tcPr>
            <w:tcW w:w="594" w:type="pct"/>
            <w:vMerge/>
            <w:vAlign w:val="center"/>
            <w:hideMark/>
          </w:tcPr>
          <w:p w14:paraId="61E2039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6B1959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105</w:t>
            </w:r>
          </w:p>
        </w:tc>
      </w:tr>
      <w:tr w:rsidR="00346E05" w14:paraId="2FCCA82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8D99D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7A96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E9B64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D02A4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19.61</w:t>
            </w:r>
          </w:p>
        </w:tc>
        <w:tc>
          <w:tcPr>
            <w:tcW w:w="588" w:type="pct"/>
            <w:vMerge/>
            <w:vAlign w:val="center"/>
            <w:hideMark/>
          </w:tcPr>
          <w:p w14:paraId="796118C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D0080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37528CF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4F653E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/>
            <w:vAlign w:val="center"/>
            <w:hideMark/>
          </w:tcPr>
          <w:p w14:paraId="28FD373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53BBCF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75</w:t>
            </w:r>
          </w:p>
        </w:tc>
      </w:tr>
      <w:tr w:rsidR="00346E05" w14:paraId="686B388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95C570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684A1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92E0D4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6C016A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2314DB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8806CC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1D9162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34DC6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6F7E7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897C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77</w:t>
            </w:r>
          </w:p>
        </w:tc>
      </w:tr>
      <w:tr w:rsidR="00346E05" w14:paraId="16A400C2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746484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F4122C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0E003B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CFC1C2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588" w:type="pct"/>
            <w:vMerge/>
            <w:vAlign w:val="center"/>
            <w:hideMark/>
          </w:tcPr>
          <w:p w14:paraId="6ED13B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BD3E3D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3AD8F2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DF875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D56D69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77320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119</w:t>
            </w:r>
          </w:p>
        </w:tc>
      </w:tr>
      <w:tr w:rsidR="00346E05" w14:paraId="14D0BCD5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CBDCEA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8AD645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EEE18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F3910E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B49AD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499B90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485CAEF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B211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85923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EABED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121</w:t>
            </w:r>
          </w:p>
        </w:tc>
      </w:tr>
      <w:tr w:rsidR="00346E05" w14:paraId="0376130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6E8FB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31048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A71D1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5014B7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6.23</w:t>
            </w:r>
          </w:p>
        </w:tc>
        <w:tc>
          <w:tcPr>
            <w:tcW w:w="588" w:type="pct"/>
            <w:vMerge/>
            <w:vAlign w:val="center"/>
            <w:hideMark/>
          </w:tcPr>
          <w:p w14:paraId="45D849E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59746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677C8A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DBAE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19D51E7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FE8D0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86</w:t>
            </w:r>
          </w:p>
        </w:tc>
      </w:tr>
      <w:tr w:rsidR="00346E05" w14:paraId="722555A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3C59F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F8CAF4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32C3B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30337A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D7BE6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545AF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D5BA8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305A37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00EBB7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03A283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92</w:t>
            </w:r>
          </w:p>
        </w:tc>
      </w:tr>
      <w:tr w:rsidR="00346E05" w14:paraId="1AF66A9C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D534CF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FBD93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6BD41F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659867D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588" w:type="pct"/>
            <w:vMerge/>
            <w:vAlign w:val="center"/>
            <w:hideMark/>
          </w:tcPr>
          <w:p w14:paraId="22D465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352A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7B95D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D4ECB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12E74F9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EE3F9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145</w:t>
            </w:r>
          </w:p>
        </w:tc>
      </w:tr>
      <w:tr w:rsidR="00346E05" w14:paraId="281090FA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A64A0C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1792F1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1113B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D18572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588" w:type="pct"/>
            <w:vMerge/>
            <w:vAlign w:val="center"/>
            <w:hideMark/>
          </w:tcPr>
          <w:p w14:paraId="19D3AF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90537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81DA6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7A3AC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02D4CB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4E3F3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94,96</w:t>
            </w:r>
          </w:p>
        </w:tc>
      </w:tr>
      <w:tr w:rsidR="00346E05" w14:paraId="4637B66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E9699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27ED2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64B19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3.37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A1E12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6.38</w:t>
            </w:r>
          </w:p>
        </w:tc>
        <w:tc>
          <w:tcPr>
            <w:tcW w:w="588" w:type="pct"/>
            <w:vMerge/>
            <w:vAlign w:val="center"/>
            <w:hideMark/>
          </w:tcPr>
          <w:p w14:paraId="5EBD56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0B6AAD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1AC3F94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3FF5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/>
            <w:vAlign w:val="center"/>
            <w:hideMark/>
          </w:tcPr>
          <w:p w14:paraId="0FCBA2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363F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74</w:t>
            </w:r>
          </w:p>
        </w:tc>
      </w:tr>
      <w:tr w:rsidR="00346E05" w14:paraId="3D25732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25DACF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EC068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67108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94D2C7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0AF8EE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09D3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610A11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01D6C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C99C38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EEB1B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76</w:t>
            </w:r>
          </w:p>
        </w:tc>
      </w:tr>
      <w:tr w:rsidR="00346E05" w14:paraId="72F7B03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0BEA0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C1360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70722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AD87A4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8.65</w:t>
            </w:r>
          </w:p>
        </w:tc>
        <w:tc>
          <w:tcPr>
            <w:tcW w:w="588" w:type="pct"/>
            <w:vMerge/>
            <w:vAlign w:val="center"/>
            <w:hideMark/>
          </w:tcPr>
          <w:p w14:paraId="7DD767B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BB25EE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4EF76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1AD30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C268D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FDF6F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192</w:t>
            </w:r>
          </w:p>
        </w:tc>
      </w:tr>
      <w:tr w:rsidR="00346E05" w14:paraId="05104932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32F924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30AC00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E757C0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C24B8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7C695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085EBCA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57929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435B46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M=12</w:t>
            </w:r>
          </w:p>
        </w:tc>
        <w:tc>
          <w:tcPr>
            <w:tcW w:w="594" w:type="pct"/>
            <w:vMerge/>
            <w:vAlign w:val="center"/>
            <w:hideMark/>
          </w:tcPr>
          <w:p w14:paraId="1B577D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68706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195</w:t>
            </w:r>
          </w:p>
        </w:tc>
      </w:tr>
    </w:tbl>
    <w:p w14:paraId="6A63FB0F" w14:textId="29E9E3FA" w:rsidR="002A4018" w:rsidRDefault="002A4018" w:rsidP="00046098"/>
    <w:p w14:paraId="18DBC810" w14:textId="14CA67BF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77D893B8" wp14:editId="746FB06E">
            <wp:extent cx="8217535" cy="5363210"/>
            <wp:effectExtent l="0" t="0" r="0" b="8890"/>
            <wp:docPr id="33522156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6CE2D" w14:textId="33FAB6F8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7.1.4.2.1 - 2</w:t>
      </w:r>
    </w:p>
    <w:p w14:paraId="22716076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7.1.4.2.1 - 2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5BFD7D4E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728E6675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TDL-D, device 2a, RF-ED</w:t>
            </w:r>
          </w:p>
        </w:tc>
      </w:tr>
      <w:tr w:rsidR="00346E05" w14:paraId="3B00490E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26BCFB45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5F8B19E5" w14:textId="77777777" w:rsidTr="00046098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14FF606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2421F96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4668CD4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3D985B9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8FD68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4C97F6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7CE39D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432D0C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32584C1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006C8DD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48A7E98A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766D52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AFE905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2F4DE9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370BC6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9D2D9C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8FA9B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1337F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FA8DC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0C16BD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2a,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F7FE60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</w:tr>
      <w:tr w:rsidR="00346E05" w14:paraId="14322EE6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CB734E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B75D06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1C989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BB7D9F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4731621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C8D3E9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61A7C53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464B1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FBC79D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C9B12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128</w:t>
            </w:r>
          </w:p>
        </w:tc>
      </w:tr>
      <w:tr w:rsidR="00346E05" w14:paraId="3B506A8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43DD9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CF4E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03C71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2F98C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A8F1D5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F6506C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71C1729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5558E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E5246A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56E160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130</w:t>
            </w:r>
          </w:p>
        </w:tc>
      </w:tr>
      <w:tr w:rsidR="00346E05" w14:paraId="2F16116D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712ADC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2A1A0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ChinaTelecom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D880C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17.08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753173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22.22</w:t>
            </w:r>
          </w:p>
        </w:tc>
        <w:tc>
          <w:tcPr>
            <w:tcW w:w="588" w:type="pct"/>
            <w:vMerge/>
            <w:vAlign w:val="center"/>
            <w:hideMark/>
          </w:tcPr>
          <w:p w14:paraId="49AE2E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A318A4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199343C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9CE0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3A50C3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769560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173</w:t>
            </w:r>
          </w:p>
        </w:tc>
      </w:tr>
      <w:tr w:rsidR="00346E05" w14:paraId="21469E4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CA755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A9AD1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0633E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A56985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1F7C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DF44E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07D81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1.75</w:t>
            </w:r>
          </w:p>
        </w:tc>
        <w:tc>
          <w:tcPr>
            <w:tcW w:w="291" w:type="pct"/>
            <w:vMerge/>
            <w:vAlign w:val="center"/>
            <w:hideMark/>
          </w:tcPr>
          <w:p w14:paraId="29ED3B3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D05344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B2467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174,175,176</w:t>
            </w:r>
          </w:p>
        </w:tc>
      </w:tr>
      <w:tr w:rsidR="00346E05" w14:paraId="786361BC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2D31AE4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5F6C58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703FA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EAEA88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588" w:type="pct"/>
            <w:vMerge/>
            <w:vAlign w:val="center"/>
            <w:hideMark/>
          </w:tcPr>
          <w:p w14:paraId="0D84A9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56289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03F650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B149B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0B0DA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BBA628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127</w:t>
            </w:r>
          </w:p>
        </w:tc>
      </w:tr>
      <w:tr w:rsidR="00346E05" w14:paraId="2B02EEB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7A9511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5980F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593E9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68092E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D8FFE1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814446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7C8FE6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82E02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2DD28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9743AD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129</w:t>
            </w:r>
          </w:p>
        </w:tc>
      </w:tr>
    </w:tbl>
    <w:p w14:paraId="64E24795" w14:textId="70F281FB" w:rsidR="00F04130" w:rsidRDefault="00F04130" w:rsidP="00046098"/>
    <w:p w14:paraId="43CDFB1B" w14:textId="77777777" w:rsidR="000C5FFA" w:rsidRDefault="009D3323" w:rsidP="00046098">
      <w:pPr>
        <w:pStyle w:val="Heading4"/>
      </w:pPr>
      <w:r>
        <w:rPr>
          <w:rFonts w:hint="eastAsia"/>
        </w:rPr>
        <w:t>7.1.4.3</w:t>
      </w:r>
      <w:r>
        <w:tab/>
      </w:r>
      <w:r>
        <w:rPr>
          <w:rFonts w:hint="eastAsia"/>
        </w:rPr>
        <w:t>Device 2b</w:t>
      </w:r>
    </w:p>
    <w:p w14:paraId="08977BBA" w14:textId="227C8790" w:rsidR="000C5FFA" w:rsidRDefault="00346E05" w:rsidP="00046098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243DBC60" wp14:editId="08F5A50A">
            <wp:extent cx="8213725" cy="5363210"/>
            <wp:effectExtent l="0" t="0" r="0" b="8890"/>
            <wp:docPr id="186969865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72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24904" w14:textId="1E6951D1" w:rsidR="000C5FFA" w:rsidRDefault="00046098" w:rsidP="00046098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7.1.4.3.1 - 1</w:t>
      </w:r>
    </w:p>
    <w:p w14:paraId="7385958A" w14:textId="77777777" w:rsidR="00346E05" w:rsidRDefault="009D3323" w:rsidP="00046098">
      <w:pPr>
        <w:pStyle w:val="TH"/>
      </w:pPr>
      <w:r>
        <w:t xml:space="preserve">Table </w:t>
      </w:r>
      <w:r>
        <w:rPr>
          <w:rFonts w:hint="eastAsia"/>
        </w:rPr>
        <w:t>7.1.4.3.1 - 1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73F5E905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66C6CEBC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 xml:space="preserve">TDL-A, device 2b, </w:t>
            </w:r>
            <w:proofErr w:type="spellStart"/>
            <w:r>
              <w:rPr>
                <w:rFonts w:eastAsia="DengXian"/>
              </w:rPr>
              <w:t>RF-ED+device</w:t>
            </w:r>
            <w:proofErr w:type="spellEnd"/>
            <w:r>
              <w:rPr>
                <w:rFonts w:eastAsia="DengXian"/>
              </w:rPr>
              <w:t xml:space="preserve"> 2b, IF/ZIF</w:t>
            </w:r>
          </w:p>
        </w:tc>
      </w:tr>
      <w:tr w:rsidR="00346E05" w14:paraId="69D060B2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3BF96625" w14:textId="77777777" w:rsidR="00346E05" w:rsidRDefault="00346E05" w:rsidP="00046098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35BD73E0" w14:textId="77777777" w:rsidTr="00046098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7A1A82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61CA38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73BA09C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4316A0D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62527C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6A72F4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570E2C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55D7A9C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4D9809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CA15EC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3A7EE908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401316B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75B491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410C72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52B6344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2FFAE2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5C9EB4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5326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7095E2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shd w:val="clear" w:color="auto" w:fill="auto"/>
            <w:vAlign w:val="center"/>
            <w:hideMark/>
          </w:tcPr>
          <w:p w14:paraId="1D6D514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D43E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</w:tr>
      <w:tr w:rsidR="00346E05" w14:paraId="38382E9D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1BEB71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81D4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BD07D1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5B2AB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13.1</w:t>
            </w:r>
          </w:p>
        </w:tc>
        <w:tc>
          <w:tcPr>
            <w:tcW w:w="588" w:type="pct"/>
            <w:vMerge/>
            <w:vAlign w:val="center"/>
            <w:hideMark/>
          </w:tcPr>
          <w:p w14:paraId="4C82FFD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89D552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6D9DED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F47A89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B1C71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D2F3CB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249</w:t>
            </w:r>
          </w:p>
        </w:tc>
      </w:tr>
      <w:tr w:rsidR="00346E05" w14:paraId="121B9EEF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E610E7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C756F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0448EF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12E974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36DE23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8D5CE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3312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7560F0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2EEEE2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32E2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255</w:t>
            </w:r>
          </w:p>
        </w:tc>
      </w:tr>
      <w:tr w:rsidR="00346E05" w14:paraId="3B8621B2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8ACEE5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D4096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1E0B26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29E20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/>
            <w:vAlign w:val="center"/>
            <w:hideMark/>
          </w:tcPr>
          <w:p w14:paraId="15D200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469873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76021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3BA29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3D88F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61696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112</w:t>
            </w:r>
          </w:p>
        </w:tc>
      </w:tr>
      <w:tr w:rsidR="00346E05" w14:paraId="2AED4726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3C7886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8C7952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BB0ED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82F24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396410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6486C5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20,96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37179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27.4,34.6</w:t>
            </w:r>
          </w:p>
        </w:tc>
        <w:tc>
          <w:tcPr>
            <w:tcW w:w="291" w:type="pct"/>
            <w:vMerge/>
            <w:vAlign w:val="center"/>
            <w:hideMark/>
          </w:tcPr>
          <w:p w14:paraId="535DAD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BE8A96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7B80D9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110,111</w:t>
            </w:r>
          </w:p>
        </w:tc>
      </w:tr>
      <w:tr w:rsidR="00346E05" w14:paraId="23E9336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BCF3D9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87BB4D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CD43DF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55931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588" w:type="pct"/>
            <w:vMerge/>
            <w:vAlign w:val="center"/>
            <w:hideMark/>
          </w:tcPr>
          <w:p w14:paraId="09BD71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3AB0D0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41EDAC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BB979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OOK4-M=1</w:t>
            </w:r>
          </w:p>
        </w:tc>
        <w:tc>
          <w:tcPr>
            <w:tcW w:w="594" w:type="pct"/>
            <w:vMerge/>
            <w:vAlign w:val="center"/>
            <w:hideMark/>
          </w:tcPr>
          <w:p w14:paraId="7DB4A9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DFD48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</w:t>
            </w:r>
          </w:p>
        </w:tc>
      </w:tr>
      <w:tr w:rsidR="00346E05" w14:paraId="2EFD045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465F9F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345D9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EF82FC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24E5DD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3727B1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9E9CCF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96A14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291" w:type="pct"/>
            <w:vMerge/>
            <w:vAlign w:val="center"/>
            <w:hideMark/>
          </w:tcPr>
          <w:p w14:paraId="65A9DE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0DC6B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0E19B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23</w:t>
            </w:r>
          </w:p>
        </w:tc>
      </w:tr>
      <w:tr w:rsidR="00346E05" w14:paraId="4459D2B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B9BE0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6048F3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F658C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0B91F3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88" w:type="pct"/>
            <w:vMerge/>
            <w:vAlign w:val="center"/>
            <w:hideMark/>
          </w:tcPr>
          <w:p w14:paraId="78F0498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5421FEE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44CFBD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0A237B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1A4047C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0DED6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136</w:t>
            </w:r>
          </w:p>
        </w:tc>
      </w:tr>
      <w:tr w:rsidR="00346E05" w14:paraId="098DD643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4F5ED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A64A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B87F73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A24D9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2B6AEA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557E88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5880806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4CA9E7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C2E647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AD21C2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132</w:t>
            </w:r>
          </w:p>
        </w:tc>
      </w:tr>
      <w:tr w:rsidR="00346E05" w14:paraId="3EDA1C9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1618BA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636575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DC057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7.36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6F909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11.85</w:t>
            </w:r>
          </w:p>
        </w:tc>
        <w:tc>
          <w:tcPr>
            <w:tcW w:w="588" w:type="pct"/>
            <w:vMerge/>
            <w:vAlign w:val="center"/>
            <w:hideMark/>
          </w:tcPr>
          <w:p w14:paraId="0AECFE3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0E036C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74A1503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905B5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C0C62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22349F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84</w:t>
            </w:r>
          </w:p>
        </w:tc>
      </w:tr>
      <w:tr w:rsidR="00346E05" w14:paraId="54CAD9D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088AB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62BCA0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F21F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BBF6F1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165F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47C7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7CA3D2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1499B86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844CF3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CF465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90</w:t>
            </w:r>
          </w:p>
        </w:tc>
      </w:tr>
      <w:tr w:rsidR="00346E05" w14:paraId="2E41E6B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512E8B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1767A6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94213D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700CE5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/>
            <w:vAlign w:val="center"/>
            <w:hideMark/>
          </w:tcPr>
          <w:p w14:paraId="74F8BD5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584957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4A65B3A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AA97F2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37F0C0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BFE1A4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99,101</w:t>
            </w:r>
          </w:p>
        </w:tc>
      </w:tr>
      <w:tr w:rsidR="00346E05" w14:paraId="6E3329E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13BB4D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A94AFA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524ACC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B05573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19.61</w:t>
            </w:r>
          </w:p>
        </w:tc>
        <w:tc>
          <w:tcPr>
            <w:tcW w:w="588" w:type="pct"/>
            <w:vMerge/>
            <w:vAlign w:val="center"/>
            <w:hideMark/>
          </w:tcPr>
          <w:p w14:paraId="56EEA0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B9BECE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47DC539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80142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E9335B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080F49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79</w:t>
            </w:r>
          </w:p>
        </w:tc>
      </w:tr>
      <w:tr w:rsidR="00346E05" w14:paraId="63A2A74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BDB6AD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B9EC37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BCEA9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809E9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4FCFE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BE6D53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418E56B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CA1FCC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D6C3F8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CCD1B7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81</w:t>
            </w:r>
          </w:p>
        </w:tc>
      </w:tr>
      <w:tr w:rsidR="00346E05" w14:paraId="4D332BC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1F71CF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01FEE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40C8CC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081423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588" w:type="pct"/>
            <w:vMerge/>
            <w:vAlign w:val="center"/>
            <w:hideMark/>
          </w:tcPr>
          <w:p w14:paraId="79D66AA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1C79D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1F5329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6A3E14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805CFF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06E2A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71</w:t>
            </w:r>
          </w:p>
        </w:tc>
      </w:tr>
      <w:tr w:rsidR="00346E05" w14:paraId="602DFF1F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F22D00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935D8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1770A3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ECF861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59184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04F42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4170AA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FF9E8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4370707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B964DA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73</w:t>
            </w:r>
          </w:p>
        </w:tc>
      </w:tr>
      <w:tr w:rsidR="00346E05" w14:paraId="1286BE69" w14:textId="77777777" w:rsidTr="00046098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5FA120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37AF3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CB50E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8EC831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588" w:type="pct"/>
            <w:vMerge/>
            <w:vAlign w:val="center"/>
            <w:hideMark/>
          </w:tcPr>
          <w:p w14:paraId="646CFD6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441B3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78F3A7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C2DDB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ABFAFD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6C8703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257</w:t>
            </w:r>
          </w:p>
        </w:tc>
      </w:tr>
      <w:tr w:rsidR="00346E05" w14:paraId="7996F6C1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6438B5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45C0E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7073E0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BE29A9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F51276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760D1F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863B1C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13A79F8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09F79B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10C8D5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263</w:t>
            </w:r>
          </w:p>
        </w:tc>
      </w:tr>
      <w:tr w:rsidR="00346E05" w14:paraId="3E0F6316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F8534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2DFD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6123B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0A3A5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588" w:type="pct"/>
            <w:vMerge/>
            <w:vAlign w:val="center"/>
            <w:hideMark/>
          </w:tcPr>
          <w:p w14:paraId="70FFDC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2C6B90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B62F6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445F3D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AA83C0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137F8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107</w:t>
            </w:r>
          </w:p>
        </w:tc>
      </w:tr>
      <w:tr w:rsidR="00346E05" w14:paraId="6DFA35B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F591A0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498DD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D3233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FB7C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8D5D4D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E52B6D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63DFAB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/>
            <w:vAlign w:val="center"/>
            <w:hideMark/>
          </w:tcPr>
          <w:p w14:paraId="72C78AA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C1E280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BF200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109</w:t>
            </w:r>
          </w:p>
        </w:tc>
      </w:tr>
      <w:tr w:rsidR="00346E05" w14:paraId="2E61BA59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2EB92A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265331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F658B7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8.35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5A5129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9.35</w:t>
            </w:r>
          </w:p>
        </w:tc>
        <w:tc>
          <w:tcPr>
            <w:tcW w:w="588" w:type="pct"/>
            <w:vMerge/>
            <w:vAlign w:val="center"/>
            <w:hideMark/>
          </w:tcPr>
          <w:p w14:paraId="28C76F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617998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269BC6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D6D14D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CC4F45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DD7F1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</w:tr>
      <w:tr w:rsidR="00346E05" w14:paraId="6CBCB4B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636C11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9BA5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727B2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909039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DCC17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4F65F0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AA93C6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/>
            <w:vAlign w:val="center"/>
            <w:hideMark/>
          </w:tcPr>
          <w:p w14:paraId="797E3A1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A8770E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904159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182</w:t>
            </w:r>
          </w:p>
        </w:tc>
      </w:tr>
      <w:tr w:rsidR="00346E05" w14:paraId="2EB4F827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E6EBF0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9A35FD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BA15F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22.5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8D89C0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588" w:type="pct"/>
            <w:vMerge/>
            <w:vAlign w:val="center"/>
            <w:hideMark/>
          </w:tcPr>
          <w:p w14:paraId="58E6375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2E6086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DDD44A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A0012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3159156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95E66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131</w:t>
            </w:r>
          </w:p>
        </w:tc>
      </w:tr>
      <w:tr w:rsidR="00346E05" w14:paraId="15FEC80B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FA0B7D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3BADFB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2488E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BA4EC9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114710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841318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6814BD0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EA5E62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D7C449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60DCA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133</w:t>
            </w:r>
          </w:p>
        </w:tc>
      </w:tr>
      <w:tr w:rsidR="00346E05" w14:paraId="5EF1AC88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A4D16C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A6EABE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2C582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E38C48D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6.23</w:t>
            </w:r>
          </w:p>
        </w:tc>
        <w:tc>
          <w:tcPr>
            <w:tcW w:w="588" w:type="pct"/>
            <w:vMerge/>
            <w:vAlign w:val="center"/>
            <w:hideMark/>
          </w:tcPr>
          <w:p w14:paraId="02D91E4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E6B677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596CA8E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99907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649306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0D2B83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87</w:t>
            </w:r>
          </w:p>
        </w:tc>
      </w:tr>
      <w:tr w:rsidR="00346E05" w14:paraId="638DDD14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874D12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48950D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EE0E8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1AF6D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21B57C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E044BF4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5E2D2D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69BF5E0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D87A0F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736FC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93</w:t>
            </w:r>
          </w:p>
        </w:tc>
      </w:tr>
      <w:tr w:rsidR="00346E05" w14:paraId="116A5EA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4672B7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4FB875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082F76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0B5A277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588" w:type="pct"/>
            <w:vMerge/>
            <w:vAlign w:val="center"/>
            <w:hideMark/>
          </w:tcPr>
          <w:p w14:paraId="1CA92CD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12B07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0AC4203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113BE0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0D6D342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75DB4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98,100</w:t>
            </w:r>
          </w:p>
        </w:tc>
      </w:tr>
      <w:tr w:rsidR="00346E05" w14:paraId="16B77916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8BF06E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790059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0F18C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3.37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237020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6.38</w:t>
            </w:r>
          </w:p>
        </w:tc>
        <w:tc>
          <w:tcPr>
            <w:tcW w:w="588" w:type="pct"/>
            <w:vMerge/>
            <w:vAlign w:val="center"/>
            <w:hideMark/>
          </w:tcPr>
          <w:p w14:paraId="4354CD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75DCD4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5498BB5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258BCD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21509C8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C92CC6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78</w:t>
            </w:r>
          </w:p>
        </w:tc>
      </w:tr>
      <w:tr w:rsidR="00346E05" w14:paraId="47152B6E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7ACFE4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2A4005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AD46C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A80CC8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32620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9E6A4D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204EBC4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99A0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BA0A52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ED4FA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80</w:t>
            </w:r>
          </w:p>
        </w:tc>
      </w:tr>
      <w:tr w:rsidR="00346E05" w14:paraId="048A3575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12300789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9DCDD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BED837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1DA7E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8.65</w:t>
            </w:r>
          </w:p>
        </w:tc>
        <w:tc>
          <w:tcPr>
            <w:tcW w:w="588" w:type="pct"/>
            <w:vMerge/>
            <w:vAlign w:val="center"/>
            <w:hideMark/>
          </w:tcPr>
          <w:p w14:paraId="762BF74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FBB796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62D26E2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D39640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0DBE1AD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11743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196</w:t>
            </w:r>
          </w:p>
        </w:tc>
      </w:tr>
      <w:tr w:rsidR="00346E05" w14:paraId="4723D05C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53185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D38C8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C1E6D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EC08B0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BA1B69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55E5FF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39A7DE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64.6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DCDD7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M=12</w:t>
            </w:r>
          </w:p>
        </w:tc>
        <w:tc>
          <w:tcPr>
            <w:tcW w:w="594" w:type="pct"/>
            <w:vMerge/>
            <w:vAlign w:val="center"/>
            <w:hideMark/>
          </w:tcPr>
          <w:p w14:paraId="1C28C9E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D6EBE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199</w:t>
            </w:r>
          </w:p>
        </w:tc>
      </w:tr>
      <w:tr w:rsidR="00346E05" w14:paraId="2FC1FAE8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3FD270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1CFD817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DA1D74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CD82D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B21FC54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01D9E42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F128A8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5844A5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64E26E3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F36AE1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70</w:t>
            </w:r>
          </w:p>
        </w:tc>
      </w:tr>
      <w:tr w:rsidR="00346E05" w14:paraId="609B88A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FC3597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4D0DFD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B1E8D3B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E1D06F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A13F9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71097F6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2A27CA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E93F22C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6CBE5920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6E03F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72</w:t>
            </w:r>
          </w:p>
        </w:tc>
      </w:tr>
      <w:tr w:rsidR="00346E05" w14:paraId="4E7B8D6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49D5572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87DB576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</w:t>
            </w: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Spreadtrum</w:t>
            </w:r>
            <w:proofErr w:type="spellEnd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9A7231F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BFB1908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588" w:type="pct"/>
            <w:vMerge/>
            <w:vAlign w:val="center"/>
            <w:hideMark/>
          </w:tcPr>
          <w:p w14:paraId="3AFC074C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1B0BBB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41E0B70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A984C1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1556BB61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B5F34DB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</w:tr>
      <w:tr w:rsidR="00346E05" w14:paraId="084C3720" w14:textId="77777777" w:rsidTr="00046098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4EB713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76346EA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6A44345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B573BF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A2663BE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DCD4572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6EDDC97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E344CD8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774D8F3" w14:textId="77777777" w:rsidR="00346E05" w:rsidRDefault="00346E05" w:rsidP="00046098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B3E45A" w14:textId="77777777" w:rsidR="00346E05" w:rsidRDefault="00346E05" w:rsidP="00046098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29</w:t>
            </w:r>
          </w:p>
        </w:tc>
      </w:tr>
    </w:tbl>
    <w:p w14:paraId="7D38BF39" w14:textId="1A56158E" w:rsidR="00F04130" w:rsidRDefault="00F04130" w:rsidP="00046098"/>
    <w:p w14:paraId="4C6E55CA" w14:textId="569F9155" w:rsidR="000C5FFA" w:rsidRDefault="00346E05" w:rsidP="00C82DD7">
      <w:pPr>
        <w:pStyle w:val="TH"/>
      </w:pPr>
      <w:r w:rsidRPr="00346E05">
        <w:rPr>
          <w:rFonts w:hint="eastAsia"/>
          <w:noProof/>
        </w:rPr>
        <w:drawing>
          <wp:inline distT="0" distB="0" distL="0" distR="0" wp14:anchorId="6D05DF59" wp14:editId="25FA30E1">
            <wp:extent cx="8213725" cy="5363210"/>
            <wp:effectExtent l="0" t="0" r="0" b="8890"/>
            <wp:docPr id="27197950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72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E0A1D" w14:textId="429757CD" w:rsidR="000C5FFA" w:rsidRDefault="00C82DD7" w:rsidP="00C82DD7">
      <w:pPr>
        <w:pStyle w:val="TF"/>
        <w:rPr>
          <w:rFonts w:ascii="Times New Roman" w:hAnsi="Times New Roman"/>
          <w:bCs/>
        </w:rPr>
      </w:pPr>
      <w:r>
        <w:rPr>
          <w:rFonts w:hint="eastAsia"/>
        </w:rPr>
        <w:t>Figure 7.1.4.3.1 - 2</w:t>
      </w:r>
    </w:p>
    <w:p w14:paraId="1391CC1C" w14:textId="77777777" w:rsidR="00346E05" w:rsidRDefault="009D3323" w:rsidP="00C82DD7">
      <w:pPr>
        <w:pStyle w:val="TH"/>
      </w:pPr>
      <w:r>
        <w:t xml:space="preserve">Table </w:t>
      </w:r>
      <w:r>
        <w:rPr>
          <w:rFonts w:hint="eastAsia"/>
        </w:rPr>
        <w:t>7.1.4.3.1 - 2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298845F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5B501025" w14:textId="77777777" w:rsidR="00346E05" w:rsidRDefault="00346E05" w:rsidP="00C82DD7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 xml:space="preserve">TDL-D, device 2b, </w:t>
            </w:r>
            <w:proofErr w:type="spellStart"/>
            <w:r>
              <w:rPr>
                <w:rFonts w:eastAsia="DengXian"/>
              </w:rPr>
              <w:t>RF-ED+device</w:t>
            </w:r>
            <w:proofErr w:type="spellEnd"/>
            <w:r>
              <w:rPr>
                <w:rFonts w:eastAsia="DengXian"/>
              </w:rPr>
              <w:t xml:space="preserve"> 2b, IF/ZIF</w:t>
            </w:r>
          </w:p>
        </w:tc>
      </w:tr>
      <w:tr w:rsidR="00346E05" w14:paraId="02062325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6BF07003" w14:textId="77777777" w:rsidR="00346E05" w:rsidRDefault="00346E05" w:rsidP="00C82DD7">
            <w:pPr>
              <w:pStyle w:val="TAH"/>
              <w:rPr>
                <w:rFonts w:eastAsia="DengXian"/>
              </w:rPr>
            </w:pPr>
            <w:r>
              <w:rPr>
                <w:rFonts w:eastAsia="DengXian"/>
              </w:rPr>
              <w:t>R2D LLS</w:t>
            </w:r>
          </w:p>
        </w:tc>
      </w:tr>
      <w:tr w:rsidR="00346E05" w14:paraId="746E6FDD" w14:textId="77777777" w:rsidTr="00C82DD7">
        <w:trPr>
          <w:trHeight w:val="2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407F0640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41FADD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2E5D648E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MinCNR</w:t>
            </w:r>
            <w:proofErr w:type="spellEnd"/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4FE765B0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MaxCNR</w:t>
            </w:r>
            <w:proofErr w:type="spellEnd"/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7B35036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TransBW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3BD15B6B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MessageSize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69ACE43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DataRate</w:t>
            </w:r>
            <w:proofErr w:type="spellEnd"/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8BC3C12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58593E7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72BDBFA7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6CA923D0" w14:textId="77777777" w:rsidTr="00C82DD7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4BC6576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314472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BFADEF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32477E5F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BC7CC8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AFEB5A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88BBAAF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859E7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shd w:val="clear" w:color="auto" w:fill="auto"/>
            <w:vAlign w:val="center"/>
            <w:hideMark/>
          </w:tcPr>
          <w:p w14:paraId="381C513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64374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</w:tr>
      <w:tr w:rsidR="00346E05" w14:paraId="242DD9B8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FCFC2EC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075A1F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BD440F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-1.6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CD770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12.9</w:t>
            </w:r>
          </w:p>
        </w:tc>
        <w:tc>
          <w:tcPr>
            <w:tcW w:w="588" w:type="pct"/>
            <w:vMerge/>
            <w:vAlign w:val="center"/>
            <w:hideMark/>
          </w:tcPr>
          <w:p w14:paraId="6D5C614B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C0D6FF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A8CF1A0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1E8F5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0B6E058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D5D3DF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346E05" w14:paraId="54021914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E063B2B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0189380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9DF55C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7EAFA6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C94267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A948B2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FAB54E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4AE4CD7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6AAA312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3ED1C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271</w:t>
            </w:r>
          </w:p>
        </w:tc>
      </w:tr>
      <w:tr w:rsidR="00346E05" w14:paraId="0FD7C459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F88FC0A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539FB6C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C6F5EBC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7923FE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588" w:type="pct"/>
            <w:vMerge/>
            <w:vAlign w:val="center"/>
            <w:hideMark/>
          </w:tcPr>
          <w:p w14:paraId="70AAEA3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7E93E7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A0F25E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22D658F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29DEE9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D740A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116</w:t>
            </w:r>
          </w:p>
        </w:tc>
      </w:tr>
      <w:tr w:rsidR="00346E05" w14:paraId="11D9FF79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3944BF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33476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94814B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505EF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580E6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02E96F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96,400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6621EB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34.6,39.9</w:t>
            </w:r>
          </w:p>
        </w:tc>
        <w:tc>
          <w:tcPr>
            <w:tcW w:w="291" w:type="pct"/>
            <w:vMerge/>
            <w:vAlign w:val="center"/>
            <w:hideMark/>
          </w:tcPr>
          <w:p w14:paraId="3D41AAC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B423D2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7311AB2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117,118</w:t>
            </w:r>
          </w:p>
        </w:tc>
      </w:tr>
      <w:tr w:rsidR="00346E05" w14:paraId="3ECEE577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732A928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3435EFE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AA0012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758141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17.5</w:t>
            </w:r>
          </w:p>
        </w:tc>
        <w:tc>
          <w:tcPr>
            <w:tcW w:w="588" w:type="pct"/>
            <w:vMerge/>
            <w:vAlign w:val="center"/>
            <w:hideMark/>
          </w:tcPr>
          <w:p w14:paraId="4906E28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82C8B9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F4DF9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31E692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OOK4-M=1</w:t>
            </w:r>
          </w:p>
        </w:tc>
        <w:tc>
          <w:tcPr>
            <w:tcW w:w="594" w:type="pct"/>
            <w:vMerge/>
            <w:vAlign w:val="center"/>
            <w:hideMark/>
          </w:tcPr>
          <w:p w14:paraId="15670C30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4B5A2B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21</w:t>
            </w:r>
          </w:p>
        </w:tc>
      </w:tr>
      <w:tr w:rsidR="00346E05" w14:paraId="0FB1F122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245DAFA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CEE6D0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1D8A472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F295E3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111262C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F241EB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DD7CFB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291" w:type="pct"/>
            <w:vMerge/>
            <w:vAlign w:val="center"/>
            <w:hideMark/>
          </w:tcPr>
          <w:p w14:paraId="3B4805A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50CD82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CCB112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24</w:t>
            </w:r>
          </w:p>
        </w:tc>
      </w:tr>
      <w:tr w:rsidR="00346E05" w14:paraId="238A52F2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87C66EA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784F66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2EC92C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C77DD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0834492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58E703AE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318511F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90FE057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511E43B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119BD92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140</w:t>
            </w:r>
          </w:p>
        </w:tc>
      </w:tr>
      <w:tr w:rsidR="00346E05" w14:paraId="0F5D6325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C9CDDA4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EF9A3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AFD292C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D213F25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805730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9DCA3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3564857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60F115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E0D9E1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B762B0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142</w:t>
            </w:r>
          </w:p>
        </w:tc>
      </w:tr>
      <w:tr w:rsidR="00346E05" w14:paraId="532AD686" w14:textId="77777777" w:rsidTr="00C82DD7">
        <w:trPr>
          <w:trHeight w:val="2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0CB12D6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42698C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C039D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4782A1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588" w:type="pct"/>
            <w:vMerge/>
            <w:vAlign w:val="center"/>
            <w:hideMark/>
          </w:tcPr>
          <w:p w14:paraId="10F2F87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433A83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NaN</w:t>
            </w:r>
            <w:proofErr w:type="spellEnd"/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CC9AA9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A21D7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4950A044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521223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273</w:t>
            </w:r>
          </w:p>
        </w:tc>
      </w:tr>
      <w:tr w:rsidR="00346E05" w14:paraId="5F3766DA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2D74A926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F89E1C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A8953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971691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ED8CEA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E7D955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2D72A4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737DF9C6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2E4172B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599860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279</w:t>
            </w:r>
          </w:p>
        </w:tc>
      </w:tr>
      <w:tr w:rsidR="00346E05" w14:paraId="75F333BD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6B719A1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030C5C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A2085A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CB495D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588" w:type="pct"/>
            <w:vMerge/>
            <w:vAlign w:val="center"/>
            <w:hideMark/>
          </w:tcPr>
          <w:p w14:paraId="36E51B1E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E4E28C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77F8D8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6513BD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7B30D2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B0B922B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113</w:t>
            </w:r>
          </w:p>
        </w:tc>
      </w:tr>
      <w:tr w:rsidR="00346E05" w14:paraId="169A2EFF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0E14DBB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13EA1B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CF1BA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664F9F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AD71F6D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DD5B2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BFE0C9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/>
            <w:vAlign w:val="center"/>
            <w:hideMark/>
          </w:tcPr>
          <w:p w14:paraId="1C3572E4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985689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E0A924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115</w:t>
            </w:r>
          </w:p>
        </w:tc>
      </w:tr>
      <w:tr w:rsidR="00346E05" w14:paraId="15387A5D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4099C84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FC65069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607D1E5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1.97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50BFA8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3.9</w:t>
            </w:r>
          </w:p>
        </w:tc>
        <w:tc>
          <w:tcPr>
            <w:tcW w:w="588" w:type="pct"/>
            <w:vMerge/>
            <w:vAlign w:val="center"/>
            <w:hideMark/>
          </w:tcPr>
          <w:p w14:paraId="07962F8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7AA5A3C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D5483DE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5.38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53ADD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B411B46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BC0242B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181</w:t>
            </w:r>
          </w:p>
        </w:tc>
      </w:tr>
      <w:tr w:rsidR="00346E05" w14:paraId="26E87C78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2BAF54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95FDD0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DAE957A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A95DE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5847F65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718380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72A6BCA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/>
            <w:vAlign w:val="center"/>
            <w:hideMark/>
          </w:tcPr>
          <w:p w14:paraId="1175F8E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5DA8B8F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C28DE64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183</w:t>
            </w:r>
          </w:p>
        </w:tc>
      </w:tr>
      <w:tr w:rsidR="00346E05" w14:paraId="322BF5BA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3FFBCEC7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A387133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25B8141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B7A584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588" w:type="pct"/>
            <w:vMerge/>
            <w:vAlign w:val="center"/>
            <w:hideMark/>
          </w:tcPr>
          <w:p w14:paraId="0F99887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0141911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6E1255A0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6BBAA8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FE4AFA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3334D5F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139</w:t>
            </w:r>
          </w:p>
        </w:tc>
      </w:tr>
      <w:tr w:rsidR="00346E05" w14:paraId="3C9AF6DA" w14:textId="77777777" w:rsidTr="00C82DD7">
        <w:trPr>
          <w:trHeight w:val="20"/>
        </w:trPr>
        <w:tc>
          <w:tcPr>
            <w:tcW w:w="436" w:type="pct"/>
            <w:vMerge/>
            <w:vAlign w:val="center"/>
            <w:hideMark/>
          </w:tcPr>
          <w:p w14:paraId="5B7EAD9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5D695EF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442B30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DDA54F9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BFAE153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2A2F33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60593216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E35D2B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57A1908" w14:textId="77777777" w:rsidR="00346E05" w:rsidRDefault="00346E05" w:rsidP="00C82DD7">
            <w:pPr>
              <w:spacing w:after="0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1F1CA6" w14:textId="77777777" w:rsidR="00346E05" w:rsidRDefault="00346E05" w:rsidP="00C82DD7">
            <w:pPr>
              <w:spacing w:after="0"/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</w:rPr>
              <w:t>141</w:t>
            </w:r>
          </w:p>
        </w:tc>
      </w:tr>
    </w:tbl>
    <w:p w14:paraId="44018A5A" w14:textId="0D8DCA2D" w:rsidR="00F04130" w:rsidRDefault="00F04130" w:rsidP="00C82DD7"/>
    <w:sectPr w:rsidR="00F04130">
      <w:headerReference w:type="default" r:id="rId29"/>
      <w:footerReference w:type="default" r:id="rId30"/>
      <w:footnotePr>
        <w:numRestart w:val="eachSect"/>
      </w:footnotePr>
      <w:pgSz w:w="16840" w:h="11907" w:orient="landscape"/>
      <w:pgMar w:top="1133" w:right="1416" w:bottom="1133" w:left="1133" w:header="850" w:footer="340" w:gutter="0"/>
      <w:cols w:space="720"/>
      <w:formProt w:val="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8773A3" w14:textId="77777777" w:rsidR="009D3323" w:rsidRDefault="009D3323">
      <w:r>
        <w:separator/>
      </w:r>
    </w:p>
  </w:endnote>
  <w:endnote w:type="continuationSeparator" w:id="0">
    <w:p w14:paraId="2F6ED234" w14:textId="77777777" w:rsidR="009D3323" w:rsidRDefault="009D3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8612C1" w14:textId="77777777" w:rsidR="000C5FFA" w:rsidRDefault="009D3323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5D8834" w14:textId="77777777" w:rsidR="009D3323" w:rsidRDefault="009D3323">
      <w:r>
        <w:separator/>
      </w:r>
    </w:p>
  </w:footnote>
  <w:footnote w:type="continuationSeparator" w:id="0">
    <w:p w14:paraId="4BFADD90" w14:textId="77777777" w:rsidR="009D3323" w:rsidRDefault="009D3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B0D267" w14:textId="77777777" w:rsidR="0000148D" w:rsidRPr="0000148D" w:rsidRDefault="0000148D" w:rsidP="0000148D">
    <w:pPr>
      <w:framePr w:wrap="auto" w:vAnchor="text" w:hAnchor="margin" w:xAlign="right" w:y="1"/>
      <w:rPr>
        <w:rFonts w:ascii="Arial" w:hAnsi="Arial"/>
        <w:b/>
        <w:sz w:val="18"/>
        <w:lang w:eastAsia="en-US"/>
      </w:rPr>
    </w:pPr>
    <w:r w:rsidRPr="0000148D">
      <w:rPr>
        <w:rFonts w:ascii="Arial" w:hAnsi="Arial"/>
        <w:b/>
        <w:sz w:val="18"/>
        <w:lang w:eastAsia="en-US"/>
      </w:rPr>
      <w:t>3GPP TR 38.769 V1.1.1 (2024-11)</w:t>
    </w:r>
  </w:p>
  <w:p w14:paraId="4684767C" w14:textId="77777777" w:rsidR="0000148D" w:rsidRPr="0000148D" w:rsidRDefault="0000148D" w:rsidP="0000148D">
    <w:pPr>
      <w:framePr w:wrap="auto" w:vAnchor="text" w:hAnchor="margin" w:xAlign="center" w:y="1"/>
      <w:rPr>
        <w:rFonts w:ascii="Arial" w:hAnsi="Arial"/>
        <w:b/>
        <w:sz w:val="18"/>
        <w:lang w:eastAsia="en-US"/>
      </w:rPr>
    </w:pPr>
    <w:r w:rsidRPr="0000148D">
      <w:rPr>
        <w:rFonts w:ascii="Arial" w:hAnsi="Arial"/>
        <w:b/>
        <w:sz w:val="18"/>
        <w:lang w:eastAsia="en-US"/>
      </w:rPr>
      <w:fldChar w:fldCharType="begin"/>
    </w:r>
    <w:r w:rsidRPr="0000148D">
      <w:rPr>
        <w:rFonts w:ascii="Arial" w:hAnsi="Arial"/>
        <w:b/>
        <w:sz w:val="18"/>
        <w:lang w:eastAsia="en-US"/>
      </w:rPr>
      <w:instrText xml:space="preserve"> PAGE </w:instrText>
    </w:r>
    <w:r w:rsidRPr="0000148D">
      <w:rPr>
        <w:rFonts w:ascii="Arial" w:hAnsi="Arial"/>
        <w:b/>
        <w:sz w:val="18"/>
        <w:lang w:eastAsia="en-US"/>
      </w:rPr>
      <w:fldChar w:fldCharType="separate"/>
    </w:r>
    <w:r w:rsidRPr="0000148D">
      <w:rPr>
        <w:rFonts w:ascii="Arial" w:hAnsi="Arial"/>
        <w:b/>
        <w:sz w:val="18"/>
        <w:lang w:eastAsia="en-US"/>
      </w:rPr>
      <w:t>68</w:t>
    </w:r>
    <w:r w:rsidRPr="0000148D">
      <w:rPr>
        <w:rFonts w:ascii="Arial" w:hAnsi="Arial"/>
        <w:b/>
        <w:sz w:val="18"/>
        <w:lang w:eastAsia="en-US"/>
      </w:rPr>
      <w:fldChar w:fldCharType="end"/>
    </w:r>
  </w:p>
  <w:p w14:paraId="62C25C22" w14:textId="77777777" w:rsidR="0000148D" w:rsidRPr="0000148D" w:rsidRDefault="0000148D" w:rsidP="0000148D">
    <w:pPr>
      <w:widowControl w:val="0"/>
      <w:rPr>
        <w:rFonts w:ascii="Arial" w:hAnsi="Arial"/>
        <w:b/>
        <w:sz w:val="18"/>
        <w:lang w:eastAsia="en-US"/>
      </w:rPr>
    </w:pPr>
    <w:r w:rsidRPr="0000148D">
      <w:rPr>
        <w:rFonts w:ascii="Arial" w:hAnsi="Arial"/>
        <w:b/>
        <w:sz w:val="18"/>
        <w:lang w:eastAsia="en-US"/>
      </w:rPr>
      <w:t>Release 19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ListNumber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ListNumber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ListNumber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lvlText w:val=""/>
      <w:lvlJc w:val="left"/>
      <w:pPr>
        <w:tabs>
          <w:tab w:val="left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lvlText w:val=""/>
      <w:lvlJc w:val="left"/>
      <w:pPr>
        <w:tabs>
          <w:tab w:val="left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lvlText w:val=""/>
      <w:lvlJc w:val="left"/>
      <w:pPr>
        <w:tabs>
          <w:tab w:val="left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lvlText w:val=""/>
      <w:lvlJc w:val="left"/>
      <w:pPr>
        <w:tabs>
          <w:tab w:val="left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556258C"/>
    <w:multiLevelType w:val="multilevel"/>
    <w:tmpl w:val="4556258C"/>
    <w:lvl w:ilvl="0">
      <w:start w:val="36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698117505">
    <w:abstractNumId w:val="3"/>
  </w:num>
  <w:num w:numId="2" w16cid:durableId="321392018">
    <w:abstractNumId w:val="5"/>
  </w:num>
  <w:num w:numId="3" w16cid:durableId="1650280302">
    <w:abstractNumId w:val="8"/>
  </w:num>
  <w:num w:numId="4" w16cid:durableId="2029788212">
    <w:abstractNumId w:val="9"/>
  </w:num>
  <w:num w:numId="5" w16cid:durableId="1994138850">
    <w:abstractNumId w:val="6"/>
  </w:num>
  <w:num w:numId="6" w16cid:durableId="735277609">
    <w:abstractNumId w:val="2"/>
  </w:num>
  <w:num w:numId="7" w16cid:durableId="622151823">
    <w:abstractNumId w:val="7"/>
  </w:num>
  <w:num w:numId="8" w16cid:durableId="1268928588">
    <w:abstractNumId w:val="4"/>
  </w:num>
  <w:num w:numId="9" w16cid:durableId="895705523">
    <w:abstractNumId w:val="1"/>
  </w:num>
  <w:num w:numId="10" w16cid:durableId="451747092">
    <w:abstractNumId w:val="0"/>
  </w:num>
  <w:num w:numId="11" w16cid:durableId="171377389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148D"/>
    <w:rsid w:val="00004870"/>
    <w:rsid w:val="00006EF9"/>
    <w:rsid w:val="00010B50"/>
    <w:rsid w:val="00017857"/>
    <w:rsid w:val="00017C67"/>
    <w:rsid w:val="0002293D"/>
    <w:rsid w:val="00022F02"/>
    <w:rsid w:val="000270B9"/>
    <w:rsid w:val="000316CD"/>
    <w:rsid w:val="00031F1A"/>
    <w:rsid w:val="00033397"/>
    <w:rsid w:val="0003447C"/>
    <w:rsid w:val="00040095"/>
    <w:rsid w:val="00046098"/>
    <w:rsid w:val="000500BE"/>
    <w:rsid w:val="00051834"/>
    <w:rsid w:val="00054A22"/>
    <w:rsid w:val="00062023"/>
    <w:rsid w:val="000655A6"/>
    <w:rsid w:val="00075A58"/>
    <w:rsid w:val="0007639B"/>
    <w:rsid w:val="0007719A"/>
    <w:rsid w:val="00077480"/>
    <w:rsid w:val="00080512"/>
    <w:rsid w:val="000818CF"/>
    <w:rsid w:val="0008367D"/>
    <w:rsid w:val="000A06AE"/>
    <w:rsid w:val="000A4A33"/>
    <w:rsid w:val="000A5750"/>
    <w:rsid w:val="000B1CBE"/>
    <w:rsid w:val="000B5817"/>
    <w:rsid w:val="000C1C35"/>
    <w:rsid w:val="000C208B"/>
    <w:rsid w:val="000C2279"/>
    <w:rsid w:val="000C47C3"/>
    <w:rsid w:val="000C5D12"/>
    <w:rsid w:val="000C5FFA"/>
    <w:rsid w:val="000D58AB"/>
    <w:rsid w:val="00105A7E"/>
    <w:rsid w:val="00133525"/>
    <w:rsid w:val="0014372B"/>
    <w:rsid w:val="0014387C"/>
    <w:rsid w:val="00146F90"/>
    <w:rsid w:val="00150982"/>
    <w:rsid w:val="001642E1"/>
    <w:rsid w:val="00170A5E"/>
    <w:rsid w:val="00172F29"/>
    <w:rsid w:val="00173E3B"/>
    <w:rsid w:val="00174E78"/>
    <w:rsid w:val="0018316F"/>
    <w:rsid w:val="001843F3"/>
    <w:rsid w:val="001925EE"/>
    <w:rsid w:val="001938A9"/>
    <w:rsid w:val="00196C6D"/>
    <w:rsid w:val="001A0A65"/>
    <w:rsid w:val="001A1783"/>
    <w:rsid w:val="001A4C42"/>
    <w:rsid w:val="001A7420"/>
    <w:rsid w:val="001B20B3"/>
    <w:rsid w:val="001B6637"/>
    <w:rsid w:val="001C21C3"/>
    <w:rsid w:val="001D02C2"/>
    <w:rsid w:val="001D0F9F"/>
    <w:rsid w:val="001F0C1D"/>
    <w:rsid w:val="001F0D69"/>
    <w:rsid w:val="001F1132"/>
    <w:rsid w:val="001F168B"/>
    <w:rsid w:val="001F1C95"/>
    <w:rsid w:val="001F71A7"/>
    <w:rsid w:val="00200C6E"/>
    <w:rsid w:val="00207574"/>
    <w:rsid w:val="00214E1F"/>
    <w:rsid w:val="00214E36"/>
    <w:rsid w:val="00226500"/>
    <w:rsid w:val="00226E82"/>
    <w:rsid w:val="002347A2"/>
    <w:rsid w:val="00240D6C"/>
    <w:rsid w:val="00241183"/>
    <w:rsid w:val="00242B5D"/>
    <w:rsid w:val="00247D3A"/>
    <w:rsid w:val="002568F6"/>
    <w:rsid w:val="002675F0"/>
    <w:rsid w:val="00270716"/>
    <w:rsid w:val="002714EB"/>
    <w:rsid w:val="00272BD5"/>
    <w:rsid w:val="002749F2"/>
    <w:rsid w:val="002760EE"/>
    <w:rsid w:val="002852DA"/>
    <w:rsid w:val="0029231E"/>
    <w:rsid w:val="00296FE8"/>
    <w:rsid w:val="002978E1"/>
    <w:rsid w:val="00297E39"/>
    <w:rsid w:val="002A4018"/>
    <w:rsid w:val="002B5817"/>
    <w:rsid w:val="002B6339"/>
    <w:rsid w:val="002E00EE"/>
    <w:rsid w:val="00300250"/>
    <w:rsid w:val="00304AD2"/>
    <w:rsid w:val="00305512"/>
    <w:rsid w:val="0030638D"/>
    <w:rsid w:val="00310DFC"/>
    <w:rsid w:val="0031339A"/>
    <w:rsid w:val="00315B85"/>
    <w:rsid w:val="003172DC"/>
    <w:rsid w:val="003331C4"/>
    <w:rsid w:val="00340A9F"/>
    <w:rsid w:val="00342AEE"/>
    <w:rsid w:val="00346E05"/>
    <w:rsid w:val="00347E87"/>
    <w:rsid w:val="003535FF"/>
    <w:rsid w:val="00353C13"/>
    <w:rsid w:val="0035462D"/>
    <w:rsid w:val="00356555"/>
    <w:rsid w:val="00363C6D"/>
    <w:rsid w:val="00372977"/>
    <w:rsid w:val="0037654D"/>
    <w:rsid w:val="003765B8"/>
    <w:rsid w:val="0038609A"/>
    <w:rsid w:val="0038610A"/>
    <w:rsid w:val="0039727D"/>
    <w:rsid w:val="00397344"/>
    <w:rsid w:val="003A1C06"/>
    <w:rsid w:val="003A76A6"/>
    <w:rsid w:val="003B4C8C"/>
    <w:rsid w:val="003B4E6C"/>
    <w:rsid w:val="003B79B5"/>
    <w:rsid w:val="003C3971"/>
    <w:rsid w:val="003D3B4E"/>
    <w:rsid w:val="003D6799"/>
    <w:rsid w:val="003E01D1"/>
    <w:rsid w:val="003E5433"/>
    <w:rsid w:val="003F05B1"/>
    <w:rsid w:val="003F08D1"/>
    <w:rsid w:val="003F5581"/>
    <w:rsid w:val="00423334"/>
    <w:rsid w:val="004252BF"/>
    <w:rsid w:val="004345EC"/>
    <w:rsid w:val="00434E6A"/>
    <w:rsid w:val="0044155B"/>
    <w:rsid w:val="004473B6"/>
    <w:rsid w:val="004531D7"/>
    <w:rsid w:val="00456513"/>
    <w:rsid w:val="0046475E"/>
    <w:rsid w:val="00465515"/>
    <w:rsid w:val="00472220"/>
    <w:rsid w:val="00487D31"/>
    <w:rsid w:val="0049041C"/>
    <w:rsid w:val="00492ECA"/>
    <w:rsid w:val="0049751D"/>
    <w:rsid w:val="004A2CFA"/>
    <w:rsid w:val="004C30AC"/>
    <w:rsid w:val="004D3578"/>
    <w:rsid w:val="004E1E5F"/>
    <w:rsid w:val="004E207D"/>
    <w:rsid w:val="004E213A"/>
    <w:rsid w:val="004F0988"/>
    <w:rsid w:val="004F0E6B"/>
    <w:rsid w:val="004F3340"/>
    <w:rsid w:val="00507411"/>
    <w:rsid w:val="00524238"/>
    <w:rsid w:val="0053388B"/>
    <w:rsid w:val="00535773"/>
    <w:rsid w:val="005379AD"/>
    <w:rsid w:val="00543E6C"/>
    <w:rsid w:val="00550162"/>
    <w:rsid w:val="00551ECB"/>
    <w:rsid w:val="00565087"/>
    <w:rsid w:val="005827DF"/>
    <w:rsid w:val="005844D4"/>
    <w:rsid w:val="005845EF"/>
    <w:rsid w:val="00587F7D"/>
    <w:rsid w:val="0059047D"/>
    <w:rsid w:val="00597B11"/>
    <w:rsid w:val="005A0205"/>
    <w:rsid w:val="005A5919"/>
    <w:rsid w:val="005B4175"/>
    <w:rsid w:val="005C0BCB"/>
    <w:rsid w:val="005C63DA"/>
    <w:rsid w:val="005D2E01"/>
    <w:rsid w:val="005D7526"/>
    <w:rsid w:val="005E3D68"/>
    <w:rsid w:val="005E4BB2"/>
    <w:rsid w:val="005E5172"/>
    <w:rsid w:val="005F2779"/>
    <w:rsid w:val="005F788A"/>
    <w:rsid w:val="006005EB"/>
    <w:rsid w:val="00601F1B"/>
    <w:rsid w:val="00602AEA"/>
    <w:rsid w:val="0060325E"/>
    <w:rsid w:val="00607C48"/>
    <w:rsid w:val="00614FDF"/>
    <w:rsid w:val="0061751E"/>
    <w:rsid w:val="006338A0"/>
    <w:rsid w:val="0063543D"/>
    <w:rsid w:val="00637DFE"/>
    <w:rsid w:val="00647114"/>
    <w:rsid w:val="006508DC"/>
    <w:rsid w:val="006676B0"/>
    <w:rsid w:val="00670CF4"/>
    <w:rsid w:val="00670D97"/>
    <w:rsid w:val="00671C12"/>
    <w:rsid w:val="00677A32"/>
    <w:rsid w:val="006833B4"/>
    <w:rsid w:val="006912E9"/>
    <w:rsid w:val="006934A4"/>
    <w:rsid w:val="0069566A"/>
    <w:rsid w:val="006A2CC1"/>
    <w:rsid w:val="006A323F"/>
    <w:rsid w:val="006B0631"/>
    <w:rsid w:val="006B30D0"/>
    <w:rsid w:val="006B3535"/>
    <w:rsid w:val="006B499C"/>
    <w:rsid w:val="006B4A23"/>
    <w:rsid w:val="006C3D95"/>
    <w:rsid w:val="006C50FC"/>
    <w:rsid w:val="006D7A23"/>
    <w:rsid w:val="006E5C86"/>
    <w:rsid w:val="006E770F"/>
    <w:rsid w:val="007000D6"/>
    <w:rsid w:val="00701116"/>
    <w:rsid w:val="00704CC0"/>
    <w:rsid w:val="0071174C"/>
    <w:rsid w:val="007121D7"/>
    <w:rsid w:val="00713C44"/>
    <w:rsid w:val="007151D6"/>
    <w:rsid w:val="007210BA"/>
    <w:rsid w:val="00722940"/>
    <w:rsid w:val="007250F3"/>
    <w:rsid w:val="00730A81"/>
    <w:rsid w:val="00733A5E"/>
    <w:rsid w:val="00733FCB"/>
    <w:rsid w:val="00734A5B"/>
    <w:rsid w:val="0074026F"/>
    <w:rsid w:val="007429F6"/>
    <w:rsid w:val="00744E76"/>
    <w:rsid w:val="007462CD"/>
    <w:rsid w:val="007544FE"/>
    <w:rsid w:val="00765904"/>
    <w:rsid w:val="00765EA3"/>
    <w:rsid w:val="00774DA4"/>
    <w:rsid w:val="00781F0F"/>
    <w:rsid w:val="00785A0E"/>
    <w:rsid w:val="007A1C1A"/>
    <w:rsid w:val="007A569A"/>
    <w:rsid w:val="007B10C0"/>
    <w:rsid w:val="007B600E"/>
    <w:rsid w:val="007C4173"/>
    <w:rsid w:val="007D6E94"/>
    <w:rsid w:val="007F0F4A"/>
    <w:rsid w:val="0080145C"/>
    <w:rsid w:val="008028A4"/>
    <w:rsid w:val="00820A7F"/>
    <w:rsid w:val="00820B95"/>
    <w:rsid w:val="00821E87"/>
    <w:rsid w:val="00830747"/>
    <w:rsid w:val="00830904"/>
    <w:rsid w:val="008329F4"/>
    <w:rsid w:val="00836401"/>
    <w:rsid w:val="00843701"/>
    <w:rsid w:val="0084447D"/>
    <w:rsid w:val="00851EF0"/>
    <w:rsid w:val="008572F1"/>
    <w:rsid w:val="0087035A"/>
    <w:rsid w:val="008768CA"/>
    <w:rsid w:val="00880E15"/>
    <w:rsid w:val="00886A4D"/>
    <w:rsid w:val="008967D7"/>
    <w:rsid w:val="008A3287"/>
    <w:rsid w:val="008A3BD9"/>
    <w:rsid w:val="008C384C"/>
    <w:rsid w:val="008C7487"/>
    <w:rsid w:val="008C7B64"/>
    <w:rsid w:val="008D0D35"/>
    <w:rsid w:val="008D15B3"/>
    <w:rsid w:val="008D64F1"/>
    <w:rsid w:val="008E1743"/>
    <w:rsid w:val="008E2740"/>
    <w:rsid w:val="008E2D68"/>
    <w:rsid w:val="008E60D6"/>
    <w:rsid w:val="008E6756"/>
    <w:rsid w:val="008F6B7C"/>
    <w:rsid w:val="00900CA2"/>
    <w:rsid w:val="0090271F"/>
    <w:rsid w:val="00902E23"/>
    <w:rsid w:val="00906B5D"/>
    <w:rsid w:val="00906CCF"/>
    <w:rsid w:val="009114D7"/>
    <w:rsid w:val="0091348E"/>
    <w:rsid w:val="00917CCB"/>
    <w:rsid w:val="00923CE0"/>
    <w:rsid w:val="009329E6"/>
    <w:rsid w:val="00933FB0"/>
    <w:rsid w:val="00935963"/>
    <w:rsid w:val="00936A17"/>
    <w:rsid w:val="00937F44"/>
    <w:rsid w:val="009419E1"/>
    <w:rsid w:val="00942A74"/>
    <w:rsid w:val="00942EC2"/>
    <w:rsid w:val="00950079"/>
    <w:rsid w:val="0095258D"/>
    <w:rsid w:val="00964AB3"/>
    <w:rsid w:val="00965FF3"/>
    <w:rsid w:val="00975DAE"/>
    <w:rsid w:val="009763ED"/>
    <w:rsid w:val="0098138E"/>
    <w:rsid w:val="009820A1"/>
    <w:rsid w:val="009B3378"/>
    <w:rsid w:val="009B3979"/>
    <w:rsid w:val="009B3D27"/>
    <w:rsid w:val="009B539B"/>
    <w:rsid w:val="009B7844"/>
    <w:rsid w:val="009C7F91"/>
    <w:rsid w:val="009D3323"/>
    <w:rsid w:val="009E2532"/>
    <w:rsid w:val="009F37B7"/>
    <w:rsid w:val="009F79CA"/>
    <w:rsid w:val="00A0209D"/>
    <w:rsid w:val="00A03CB6"/>
    <w:rsid w:val="00A10F02"/>
    <w:rsid w:val="00A15FE0"/>
    <w:rsid w:val="00A164B4"/>
    <w:rsid w:val="00A17B11"/>
    <w:rsid w:val="00A2162F"/>
    <w:rsid w:val="00A26956"/>
    <w:rsid w:val="00A27486"/>
    <w:rsid w:val="00A27CCC"/>
    <w:rsid w:val="00A31077"/>
    <w:rsid w:val="00A34385"/>
    <w:rsid w:val="00A53724"/>
    <w:rsid w:val="00A56066"/>
    <w:rsid w:val="00A62994"/>
    <w:rsid w:val="00A7289C"/>
    <w:rsid w:val="00A73129"/>
    <w:rsid w:val="00A77591"/>
    <w:rsid w:val="00A804DD"/>
    <w:rsid w:val="00A82346"/>
    <w:rsid w:val="00A825F0"/>
    <w:rsid w:val="00A92BA1"/>
    <w:rsid w:val="00A93B44"/>
    <w:rsid w:val="00A957F3"/>
    <w:rsid w:val="00A95A32"/>
    <w:rsid w:val="00AA2944"/>
    <w:rsid w:val="00AB4006"/>
    <w:rsid w:val="00AB4A5D"/>
    <w:rsid w:val="00AB547B"/>
    <w:rsid w:val="00AC6BC6"/>
    <w:rsid w:val="00AD0D9C"/>
    <w:rsid w:val="00AD45A1"/>
    <w:rsid w:val="00AD6D26"/>
    <w:rsid w:val="00AE497C"/>
    <w:rsid w:val="00AE6164"/>
    <w:rsid w:val="00AE65E2"/>
    <w:rsid w:val="00AF1460"/>
    <w:rsid w:val="00B06D28"/>
    <w:rsid w:val="00B11544"/>
    <w:rsid w:val="00B15449"/>
    <w:rsid w:val="00B2134B"/>
    <w:rsid w:val="00B343F5"/>
    <w:rsid w:val="00B417B8"/>
    <w:rsid w:val="00B420F9"/>
    <w:rsid w:val="00B4512E"/>
    <w:rsid w:val="00B60D44"/>
    <w:rsid w:val="00B744FC"/>
    <w:rsid w:val="00B858F9"/>
    <w:rsid w:val="00B906CA"/>
    <w:rsid w:val="00B93086"/>
    <w:rsid w:val="00BA0789"/>
    <w:rsid w:val="00BA19ED"/>
    <w:rsid w:val="00BA4B8D"/>
    <w:rsid w:val="00BA7FE4"/>
    <w:rsid w:val="00BB5B30"/>
    <w:rsid w:val="00BC0858"/>
    <w:rsid w:val="00BC0F7D"/>
    <w:rsid w:val="00BC1C4B"/>
    <w:rsid w:val="00BC2251"/>
    <w:rsid w:val="00BD6865"/>
    <w:rsid w:val="00BD7D31"/>
    <w:rsid w:val="00BE3255"/>
    <w:rsid w:val="00BE537B"/>
    <w:rsid w:val="00BF128E"/>
    <w:rsid w:val="00BF399C"/>
    <w:rsid w:val="00BF4B42"/>
    <w:rsid w:val="00C03DC4"/>
    <w:rsid w:val="00C074DD"/>
    <w:rsid w:val="00C07E08"/>
    <w:rsid w:val="00C1496A"/>
    <w:rsid w:val="00C25418"/>
    <w:rsid w:val="00C26175"/>
    <w:rsid w:val="00C33079"/>
    <w:rsid w:val="00C37555"/>
    <w:rsid w:val="00C409BC"/>
    <w:rsid w:val="00C45231"/>
    <w:rsid w:val="00C4662D"/>
    <w:rsid w:val="00C469A6"/>
    <w:rsid w:val="00C54268"/>
    <w:rsid w:val="00C551FF"/>
    <w:rsid w:val="00C563DD"/>
    <w:rsid w:val="00C61CB9"/>
    <w:rsid w:val="00C64917"/>
    <w:rsid w:val="00C6688B"/>
    <w:rsid w:val="00C72833"/>
    <w:rsid w:val="00C80F1D"/>
    <w:rsid w:val="00C82873"/>
    <w:rsid w:val="00C82DD7"/>
    <w:rsid w:val="00C85A19"/>
    <w:rsid w:val="00C87266"/>
    <w:rsid w:val="00C9039E"/>
    <w:rsid w:val="00C91962"/>
    <w:rsid w:val="00C9278B"/>
    <w:rsid w:val="00C93F40"/>
    <w:rsid w:val="00C93FAD"/>
    <w:rsid w:val="00CA3D0C"/>
    <w:rsid w:val="00CD4978"/>
    <w:rsid w:val="00CD501C"/>
    <w:rsid w:val="00CD7942"/>
    <w:rsid w:val="00CE186E"/>
    <w:rsid w:val="00CE6308"/>
    <w:rsid w:val="00CF155C"/>
    <w:rsid w:val="00CF66BE"/>
    <w:rsid w:val="00D02EA1"/>
    <w:rsid w:val="00D10D87"/>
    <w:rsid w:val="00D14223"/>
    <w:rsid w:val="00D143A6"/>
    <w:rsid w:val="00D1608F"/>
    <w:rsid w:val="00D175E3"/>
    <w:rsid w:val="00D22EB3"/>
    <w:rsid w:val="00D35956"/>
    <w:rsid w:val="00D41D6E"/>
    <w:rsid w:val="00D44363"/>
    <w:rsid w:val="00D56B9E"/>
    <w:rsid w:val="00D57972"/>
    <w:rsid w:val="00D60F7C"/>
    <w:rsid w:val="00D675A9"/>
    <w:rsid w:val="00D738D6"/>
    <w:rsid w:val="00D74243"/>
    <w:rsid w:val="00D755EB"/>
    <w:rsid w:val="00D76048"/>
    <w:rsid w:val="00D77366"/>
    <w:rsid w:val="00D8298E"/>
    <w:rsid w:val="00D82E6F"/>
    <w:rsid w:val="00D834E3"/>
    <w:rsid w:val="00D85A71"/>
    <w:rsid w:val="00D87E00"/>
    <w:rsid w:val="00D9134D"/>
    <w:rsid w:val="00D95DB0"/>
    <w:rsid w:val="00DA7A03"/>
    <w:rsid w:val="00DB1818"/>
    <w:rsid w:val="00DB2BF8"/>
    <w:rsid w:val="00DB3C22"/>
    <w:rsid w:val="00DB62AD"/>
    <w:rsid w:val="00DB6625"/>
    <w:rsid w:val="00DC2A71"/>
    <w:rsid w:val="00DC309B"/>
    <w:rsid w:val="00DC4DA2"/>
    <w:rsid w:val="00DC598C"/>
    <w:rsid w:val="00DD4C17"/>
    <w:rsid w:val="00DD74A5"/>
    <w:rsid w:val="00DE13A5"/>
    <w:rsid w:val="00DF2B1F"/>
    <w:rsid w:val="00DF4B79"/>
    <w:rsid w:val="00DF62CD"/>
    <w:rsid w:val="00E029BE"/>
    <w:rsid w:val="00E02AF1"/>
    <w:rsid w:val="00E16509"/>
    <w:rsid w:val="00E23457"/>
    <w:rsid w:val="00E31034"/>
    <w:rsid w:val="00E31385"/>
    <w:rsid w:val="00E44582"/>
    <w:rsid w:val="00E44FFC"/>
    <w:rsid w:val="00E54372"/>
    <w:rsid w:val="00E57F78"/>
    <w:rsid w:val="00E64F3B"/>
    <w:rsid w:val="00E75EB3"/>
    <w:rsid w:val="00E77645"/>
    <w:rsid w:val="00E87902"/>
    <w:rsid w:val="00E96F10"/>
    <w:rsid w:val="00EA15B0"/>
    <w:rsid w:val="00EA2594"/>
    <w:rsid w:val="00EA56F7"/>
    <w:rsid w:val="00EA5EA7"/>
    <w:rsid w:val="00EA66BD"/>
    <w:rsid w:val="00EA66D3"/>
    <w:rsid w:val="00EA68DB"/>
    <w:rsid w:val="00EB344E"/>
    <w:rsid w:val="00EB3DEF"/>
    <w:rsid w:val="00EB50C1"/>
    <w:rsid w:val="00EC06A1"/>
    <w:rsid w:val="00EC4A25"/>
    <w:rsid w:val="00ED185F"/>
    <w:rsid w:val="00ED4FF3"/>
    <w:rsid w:val="00ED51CE"/>
    <w:rsid w:val="00ED72EE"/>
    <w:rsid w:val="00EE2591"/>
    <w:rsid w:val="00EF608C"/>
    <w:rsid w:val="00F025A2"/>
    <w:rsid w:val="00F02794"/>
    <w:rsid w:val="00F04130"/>
    <w:rsid w:val="00F04712"/>
    <w:rsid w:val="00F13360"/>
    <w:rsid w:val="00F1749F"/>
    <w:rsid w:val="00F22EC7"/>
    <w:rsid w:val="00F26FE7"/>
    <w:rsid w:val="00F27B8F"/>
    <w:rsid w:val="00F31901"/>
    <w:rsid w:val="00F325C8"/>
    <w:rsid w:val="00F34834"/>
    <w:rsid w:val="00F52394"/>
    <w:rsid w:val="00F653B8"/>
    <w:rsid w:val="00F655FE"/>
    <w:rsid w:val="00F72DCE"/>
    <w:rsid w:val="00F73CD8"/>
    <w:rsid w:val="00F84720"/>
    <w:rsid w:val="00F851F2"/>
    <w:rsid w:val="00F867BE"/>
    <w:rsid w:val="00F86F59"/>
    <w:rsid w:val="00F9008D"/>
    <w:rsid w:val="00FA1266"/>
    <w:rsid w:val="00FA219B"/>
    <w:rsid w:val="00FA5E0C"/>
    <w:rsid w:val="00FA6EF6"/>
    <w:rsid w:val="00FB4D73"/>
    <w:rsid w:val="00FC069C"/>
    <w:rsid w:val="00FC1192"/>
    <w:rsid w:val="00FC51D2"/>
    <w:rsid w:val="00FC67C2"/>
    <w:rsid w:val="00FD0F34"/>
    <w:rsid w:val="00FD56D4"/>
    <w:rsid w:val="00FE1271"/>
    <w:rsid w:val="0F904B30"/>
    <w:rsid w:val="18487564"/>
    <w:rsid w:val="368A7524"/>
    <w:rsid w:val="3DA3192E"/>
    <w:rsid w:val="476F2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,"/>
  <w14:docId w14:val="6B07FAF8"/>
  <w14:defaultImageDpi w14:val="32767"/>
  <w15:docId w15:val="{604E3686-0C72-4955-B420-0C87DF3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qFormat="1"/>
    <w:lsdException w:name="toc 2" w:qFormat="1"/>
    <w:lsdException w:name="toc 3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index heading" w:qFormat="1"/>
    <w:lsdException w:name="caption" w:semiHidden="1" w:unhideWhenUsed="1" w:qFormat="1"/>
    <w:lsdException w:name="table of figures" w:qFormat="1"/>
    <w:lsdException w:name="envelope address" w:qFormat="1"/>
    <w:lsdException w:name="envelope return" w:qFormat="1"/>
    <w:lsdException w:name="annotation reference" w:qFormat="1"/>
    <w:lsdException w:name="endnote text" w:qFormat="1"/>
    <w:lsdException w:name="table of authorities" w:qFormat="1"/>
    <w:lsdException w:name="macro" w:qFormat="1"/>
    <w:lsdException w:name="toa heading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qFormat="1"/>
    <w:lsdException w:name="Signature" w:qFormat="1"/>
    <w:lsdException w:name="Default Paragraph Font" w:semiHidden="1" w:unhideWhenUsed="1" w:qFormat="1"/>
    <w:lsdException w:name="Body Text" w:qFormat="1"/>
    <w:lsdException w:name="Body Text Indent" w:qFormat="1"/>
    <w:lsdException w:name="List Continue" w:qFormat="1"/>
    <w:lsdException w:name="List Continue 2" w:qFormat="1"/>
    <w:lsdException w:name="List Continue 3" w:qFormat="1"/>
    <w:lsdException w:name="List Continue 4" w:qFormat="1"/>
    <w:lsdException w:name="List Continue 5" w:qFormat="1"/>
    <w:lsdException w:name="Message Header" w:qFormat="1"/>
    <w:lsdException w:name="Subtitle" w:qFormat="1"/>
    <w:lsdException w:name="Salutation" w:qFormat="1"/>
    <w:lsdException w:name="Date" w:qFormat="1"/>
    <w:lsdException w:name="Body Text First Indent" w:qFormat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uiPriority="99" w:qFormat="1"/>
    <w:lsdException w:name="FollowedHyperlink" w:uiPriority="99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ddress" w:qFormat="1"/>
    <w:lsdException w:name="HTML Keyboard" w:semiHidden="1" w:unhideWhenUsed="1"/>
    <w:lsdException w:name="HTML Preformatted" w:qFormat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0148D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GB"/>
    </w:rPr>
  </w:style>
  <w:style w:type="paragraph" w:styleId="Heading1">
    <w:name w:val="heading 1"/>
    <w:next w:val="Normal"/>
    <w:qFormat/>
    <w:rsid w:val="0000148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  <w:lang w:val="en-GB" w:eastAsia="en-GB"/>
    </w:rPr>
  </w:style>
  <w:style w:type="paragraph" w:styleId="Heading2">
    <w:name w:val="heading 2"/>
    <w:basedOn w:val="Heading1"/>
    <w:next w:val="Normal"/>
    <w:link w:val="Heading2Char"/>
    <w:qFormat/>
    <w:rsid w:val="0000148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0148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0148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0148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0148D"/>
    <w:pPr>
      <w:outlineLvl w:val="5"/>
    </w:pPr>
  </w:style>
  <w:style w:type="paragraph" w:styleId="Heading7">
    <w:name w:val="heading 7"/>
    <w:basedOn w:val="H6"/>
    <w:next w:val="Normal"/>
    <w:qFormat/>
    <w:rsid w:val="0000148D"/>
    <w:pPr>
      <w:outlineLvl w:val="6"/>
    </w:pPr>
  </w:style>
  <w:style w:type="paragraph" w:styleId="Heading8">
    <w:name w:val="heading 8"/>
    <w:basedOn w:val="Heading1"/>
    <w:next w:val="Normal"/>
    <w:qFormat/>
    <w:rsid w:val="0000148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0148D"/>
    <w:pPr>
      <w:outlineLvl w:val="8"/>
    </w:pPr>
  </w:style>
  <w:style w:type="character" w:default="1" w:styleId="DefaultParagraphFont">
    <w:name w:val="Default Paragraph Font"/>
    <w:semiHidden/>
    <w:rsid w:val="0000148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0148D"/>
  </w:style>
  <w:style w:type="paragraph" w:styleId="MacroText">
    <w:name w:val="macro"/>
    <w:link w:val="MacroTextChar"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Theme="minorEastAsia" w:hAnsi="Consolas"/>
      <w:lang w:val="en-GB" w:eastAsia="en-US"/>
    </w:rPr>
  </w:style>
  <w:style w:type="paragraph" w:customStyle="1" w:styleId="H6">
    <w:name w:val="H6"/>
    <w:basedOn w:val="Heading5"/>
    <w:next w:val="Normal"/>
    <w:rsid w:val="0000148D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rsid w:val="0000148D"/>
    <w:pPr>
      <w:ind w:left="1135"/>
    </w:pPr>
  </w:style>
  <w:style w:type="paragraph" w:styleId="TOC7">
    <w:name w:val="toc 7"/>
    <w:basedOn w:val="TOC6"/>
    <w:next w:val="Normal"/>
    <w:semiHidden/>
    <w:rsid w:val="0000148D"/>
    <w:pPr>
      <w:ind w:left="2268" w:hanging="2268"/>
    </w:pPr>
  </w:style>
  <w:style w:type="paragraph" w:styleId="TOC6">
    <w:name w:val="toc 6"/>
    <w:basedOn w:val="TOC5"/>
    <w:next w:val="Normal"/>
    <w:semiHidden/>
    <w:rsid w:val="0000148D"/>
    <w:pPr>
      <w:ind w:left="1985" w:hanging="1985"/>
    </w:pPr>
  </w:style>
  <w:style w:type="paragraph" w:styleId="TOC5">
    <w:name w:val="toc 5"/>
    <w:basedOn w:val="TOC4"/>
    <w:semiHidden/>
    <w:rsid w:val="0000148D"/>
    <w:pPr>
      <w:ind w:left="1701" w:hanging="1701"/>
    </w:pPr>
  </w:style>
  <w:style w:type="paragraph" w:styleId="TOC4">
    <w:name w:val="toc 4"/>
    <w:basedOn w:val="TOC3"/>
    <w:semiHidden/>
    <w:rsid w:val="0000148D"/>
    <w:pPr>
      <w:ind w:left="1418" w:hanging="1418"/>
    </w:pPr>
  </w:style>
  <w:style w:type="paragraph" w:styleId="TOC3">
    <w:name w:val="toc 3"/>
    <w:basedOn w:val="TOC2"/>
    <w:rsid w:val="0000148D"/>
    <w:pPr>
      <w:ind w:left="1134" w:hanging="1134"/>
    </w:pPr>
  </w:style>
  <w:style w:type="paragraph" w:styleId="TOC2">
    <w:name w:val="toc 2"/>
    <w:basedOn w:val="TOC1"/>
    <w:rsid w:val="0000148D"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rsid w:val="0000148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en-GB"/>
    </w:rPr>
  </w:style>
  <w:style w:type="paragraph" w:styleId="ListNumber2">
    <w:name w:val="List Number 2"/>
    <w:basedOn w:val="ListNumber"/>
    <w:rsid w:val="0000148D"/>
    <w:pPr>
      <w:ind w:left="851"/>
    </w:pPr>
  </w:style>
  <w:style w:type="paragraph" w:styleId="TableofAuthorities">
    <w:name w:val="table of authorities"/>
    <w:basedOn w:val="Normal"/>
    <w:next w:val="Normal"/>
    <w:qFormat/>
    <w:pPr>
      <w:ind w:left="200" w:hanging="200"/>
    </w:pPr>
    <w:rPr>
      <w:rFonts w:eastAsiaTheme="minorEastAsia"/>
      <w:lang w:eastAsia="en-US"/>
    </w:rPr>
  </w:style>
  <w:style w:type="paragraph" w:styleId="NoteHeading">
    <w:name w:val="Note Heading"/>
    <w:basedOn w:val="Normal"/>
    <w:next w:val="Normal"/>
    <w:link w:val="NoteHeadingChar"/>
    <w:qFormat/>
    <w:rPr>
      <w:rFonts w:eastAsiaTheme="minorEastAsia"/>
      <w:lang w:eastAsia="en-US"/>
    </w:rPr>
  </w:style>
  <w:style w:type="paragraph" w:styleId="ListBullet4">
    <w:name w:val="List Bullet 4"/>
    <w:basedOn w:val="ListBullet3"/>
    <w:rsid w:val="0000148D"/>
    <w:pPr>
      <w:ind w:left="1418"/>
    </w:pPr>
  </w:style>
  <w:style w:type="paragraph" w:styleId="Index8">
    <w:name w:val="index 8"/>
    <w:basedOn w:val="Normal"/>
    <w:next w:val="Normal"/>
    <w:qFormat/>
    <w:pPr>
      <w:ind w:left="1600" w:hanging="200"/>
    </w:pPr>
    <w:rPr>
      <w:rFonts w:eastAsiaTheme="minorEastAsia"/>
      <w:lang w:eastAsia="en-US"/>
    </w:rPr>
  </w:style>
  <w:style w:type="paragraph" w:styleId="E-mailSignature">
    <w:name w:val="E-mail Signature"/>
    <w:basedOn w:val="Normal"/>
    <w:link w:val="E-mailSignatureChar"/>
    <w:qFormat/>
    <w:rPr>
      <w:rFonts w:eastAsiaTheme="minorEastAsia"/>
      <w:lang w:eastAsia="en-US"/>
    </w:rPr>
  </w:style>
  <w:style w:type="paragraph" w:styleId="ListNumber">
    <w:name w:val="List Number"/>
    <w:basedOn w:val="List"/>
    <w:rsid w:val="0000148D"/>
  </w:style>
  <w:style w:type="paragraph" w:styleId="NormalIndent">
    <w:name w:val="Normal Indent"/>
    <w:basedOn w:val="Normal"/>
    <w:qFormat/>
    <w:pPr>
      <w:ind w:left="720"/>
    </w:pPr>
    <w:rPr>
      <w:rFonts w:eastAsiaTheme="minorEastAsia"/>
      <w:lang w:eastAsia="en-US"/>
    </w:rPr>
  </w:style>
  <w:style w:type="paragraph" w:styleId="Caption">
    <w:name w:val="caption"/>
    <w:basedOn w:val="Normal"/>
    <w:next w:val="Normal"/>
    <w:semiHidden/>
    <w:unhideWhenUsed/>
    <w:qFormat/>
    <w:pPr>
      <w:spacing w:after="200"/>
    </w:pPr>
    <w:rPr>
      <w:rFonts w:eastAsiaTheme="minorEastAsia"/>
      <w:i/>
      <w:iCs/>
      <w:color w:val="44546A" w:themeColor="text2"/>
      <w:sz w:val="18"/>
      <w:szCs w:val="18"/>
      <w:lang w:eastAsia="en-US"/>
    </w:rPr>
  </w:style>
  <w:style w:type="paragraph" w:styleId="Index5">
    <w:name w:val="index 5"/>
    <w:basedOn w:val="Normal"/>
    <w:next w:val="Normal"/>
    <w:qFormat/>
    <w:pPr>
      <w:ind w:left="1000" w:hanging="200"/>
    </w:pPr>
    <w:rPr>
      <w:rFonts w:eastAsiaTheme="minorEastAsia"/>
      <w:lang w:eastAsia="en-US"/>
    </w:rPr>
  </w:style>
  <w:style w:type="paragraph" w:styleId="ListBullet">
    <w:name w:val="List Bullet"/>
    <w:basedOn w:val="List"/>
    <w:rsid w:val="0000148D"/>
  </w:style>
  <w:style w:type="paragraph" w:styleId="EnvelopeAddress">
    <w:name w:val="envelope address"/>
    <w:basedOn w:val="Normal"/>
    <w:qFormat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lang w:eastAsia="en-US"/>
    </w:rPr>
  </w:style>
  <w:style w:type="paragraph" w:styleId="DocumentMap">
    <w:name w:val="Document Map"/>
    <w:basedOn w:val="Normal"/>
    <w:link w:val="DocumentMapChar"/>
    <w:qFormat/>
    <w:rPr>
      <w:rFonts w:ascii="Segoe UI" w:eastAsiaTheme="minorEastAsia" w:hAnsi="Segoe UI" w:cs="Segoe UI"/>
      <w:sz w:val="16"/>
      <w:szCs w:val="16"/>
      <w:lang w:eastAsia="en-US"/>
    </w:rPr>
  </w:style>
  <w:style w:type="paragraph" w:styleId="TOAHeading">
    <w:name w:val="toa heading"/>
    <w:basedOn w:val="Normal"/>
    <w:next w:val="Normal"/>
    <w:qFormat/>
    <w:pPr>
      <w:spacing w:before="120"/>
    </w:pPr>
    <w:rPr>
      <w:rFonts w:asciiTheme="majorHAnsi" w:eastAsiaTheme="majorEastAsia" w:hAnsiTheme="majorHAnsi" w:cstheme="majorBidi"/>
      <w:b/>
      <w:bCs/>
      <w:lang w:eastAsia="en-US"/>
    </w:rPr>
  </w:style>
  <w:style w:type="paragraph" w:styleId="CommentText">
    <w:name w:val="annotation text"/>
    <w:basedOn w:val="Normal"/>
    <w:link w:val="CommentTextChar"/>
    <w:qFormat/>
    <w:rPr>
      <w:rFonts w:eastAsiaTheme="minorEastAsia"/>
      <w:lang w:eastAsia="en-US"/>
    </w:rPr>
  </w:style>
  <w:style w:type="paragraph" w:styleId="Index6">
    <w:name w:val="index 6"/>
    <w:basedOn w:val="Normal"/>
    <w:next w:val="Normal"/>
    <w:qFormat/>
    <w:pPr>
      <w:ind w:left="1200" w:hanging="200"/>
    </w:pPr>
    <w:rPr>
      <w:rFonts w:eastAsiaTheme="minorEastAsia"/>
      <w:lang w:eastAsia="en-US"/>
    </w:rPr>
  </w:style>
  <w:style w:type="paragraph" w:styleId="Salutation">
    <w:name w:val="Salutation"/>
    <w:basedOn w:val="Normal"/>
    <w:next w:val="Normal"/>
    <w:link w:val="SalutationChar"/>
    <w:qFormat/>
    <w:rPr>
      <w:rFonts w:eastAsiaTheme="minorEastAsia"/>
      <w:lang w:eastAsia="en-US"/>
    </w:rPr>
  </w:style>
  <w:style w:type="paragraph" w:styleId="BodyText3">
    <w:name w:val="Body Text 3"/>
    <w:basedOn w:val="Normal"/>
    <w:link w:val="BodyText3Char"/>
    <w:qFormat/>
    <w:pPr>
      <w:spacing w:after="120"/>
    </w:pPr>
    <w:rPr>
      <w:rFonts w:eastAsiaTheme="minorEastAsia"/>
      <w:sz w:val="16"/>
      <w:szCs w:val="16"/>
      <w:lang w:eastAsia="en-US"/>
    </w:rPr>
  </w:style>
  <w:style w:type="paragraph" w:styleId="Closing">
    <w:name w:val="Closing"/>
    <w:basedOn w:val="Normal"/>
    <w:link w:val="ClosingChar"/>
    <w:qFormat/>
    <w:pPr>
      <w:ind w:left="4252"/>
    </w:pPr>
    <w:rPr>
      <w:rFonts w:eastAsiaTheme="minorEastAsia"/>
      <w:lang w:eastAsia="en-US"/>
    </w:rPr>
  </w:style>
  <w:style w:type="paragraph" w:styleId="ListBullet3">
    <w:name w:val="List Bullet 3"/>
    <w:basedOn w:val="ListBullet2"/>
    <w:rsid w:val="0000148D"/>
    <w:pPr>
      <w:ind w:left="1135"/>
    </w:pPr>
  </w:style>
  <w:style w:type="paragraph" w:styleId="BodyText">
    <w:name w:val="Body Text"/>
    <w:basedOn w:val="Normal"/>
    <w:link w:val="BodyTextChar"/>
    <w:qFormat/>
    <w:pPr>
      <w:spacing w:after="120"/>
    </w:pPr>
    <w:rPr>
      <w:rFonts w:eastAsiaTheme="minorEastAsia"/>
      <w:lang w:eastAsia="en-US"/>
    </w:rPr>
  </w:style>
  <w:style w:type="paragraph" w:styleId="BodyTextIndent">
    <w:name w:val="Body Text Indent"/>
    <w:basedOn w:val="Normal"/>
    <w:link w:val="BodyTextIndentChar"/>
    <w:qFormat/>
    <w:pPr>
      <w:spacing w:after="120"/>
      <w:ind w:left="283"/>
    </w:pPr>
    <w:rPr>
      <w:rFonts w:eastAsiaTheme="minorEastAsia"/>
      <w:lang w:eastAsia="en-US"/>
    </w:rPr>
  </w:style>
  <w:style w:type="paragraph" w:styleId="ListNumber3">
    <w:name w:val="List Number 3"/>
    <w:basedOn w:val="Normal"/>
    <w:qFormat/>
    <w:pPr>
      <w:numPr>
        <w:numId w:val="6"/>
      </w:numPr>
      <w:contextualSpacing/>
    </w:pPr>
    <w:rPr>
      <w:rFonts w:eastAsiaTheme="minorEastAsia"/>
      <w:lang w:eastAsia="en-US"/>
    </w:rPr>
  </w:style>
  <w:style w:type="paragraph" w:styleId="List2">
    <w:name w:val="List 2"/>
    <w:basedOn w:val="List"/>
    <w:rsid w:val="0000148D"/>
    <w:pPr>
      <w:ind w:left="851"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eastAsiaTheme="minorEastAsia"/>
      <w:lang w:eastAsia="en-US"/>
    </w:rPr>
  </w:style>
  <w:style w:type="paragraph" w:styleId="BlockText">
    <w:name w:val="Block Text"/>
    <w:basedOn w:val="Normal"/>
    <w:qFormat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  <w:lang w:eastAsia="en-US"/>
    </w:rPr>
  </w:style>
  <w:style w:type="paragraph" w:styleId="ListBullet2">
    <w:name w:val="List Bullet 2"/>
    <w:basedOn w:val="ListBullet"/>
    <w:rsid w:val="0000148D"/>
    <w:pPr>
      <w:ind w:left="851"/>
    </w:pPr>
  </w:style>
  <w:style w:type="paragraph" w:styleId="HTMLAddress">
    <w:name w:val="HTML Address"/>
    <w:basedOn w:val="Normal"/>
    <w:link w:val="HTMLAddressChar"/>
    <w:qFormat/>
    <w:rPr>
      <w:rFonts w:eastAsiaTheme="minorEastAsia"/>
      <w:i/>
      <w:iCs/>
      <w:lang w:eastAsia="en-US"/>
    </w:rPr>
  </w:style>
  <w:style w:type="paragraph" w:styleId="Index4">
    <w:name w:val="index 4"/>
    <w:basedOn w:val="Normal"/>
    <w:next w:val="Normal"/>
    <w:qFormat/>
    <w:pPr>
      <w:ind w:left="800" w:hanging="200"/>
    </w:pPr>
    <w:rPr>
      <w:rFonts w:eastAsiaTheme="minorEastAsia"/>
      <w:lang w:eastAsia="en-US"/>
    </w:rPr>
  </w:style>
  <w:style w:type="paragraph" w:styleId="PlainText">
    <w:name w:val="Plain Text"/>
    <w:basedOn w:val="Normal"/>
    <w:link w:val="PlainTextChar"/>
    <w:qFormat/>
    <w:rPr>
      <w:rFonts w:ascii="Consolas" w:eastAsiaTheme="minorEastAsia" w:hAnsi="Consolas"/>
      <w:sz w:val="21"/>
      <w:szCs w:val="21"/>
      <w:lang w:eastAsia="en-US"/>
    </w:rPr>
  </w:style>
  <w:style w:type="paragraph" w:styleId="ListBullet5">
    <w:name w:val="List Bullet 5"/>
    <w:basedOn w:val="ListBullet4"/>
    <w:rsid w:val="0000148D"/>
    <w:pPr>
      <w:ind w:left="1702"/>
    </w:pPr>
  </w:style>
  <w:style w:type="paragraph" w:styleId="ListNumber4">
    <w:name w:val="List Number 4"/>
    <w:basedOn w:val="Normal"/>
    <w:qFormat/>
    <w:pPr>
      <w:numPr>
        <w:numId w:val="9"/>
      </w:numPr>
      <w:contextualSpacing/>
    </w:pPr>
    <w:rPr>
      <w:rFonts w:eastAsiaTheme="minorEastAsia"/>
      <w:lang w:eastAsia="en-US"/>
    </w:rPr>
  </w:style>
  <w:style w:type="paragraph" w:styleId="TOC8">
    <w:name w:val="toc 8"/>
    <w:basedOn w:val="TOC1"/>
    <w:rsid w:val="0000148D"/>
    <w:pPr>
      <w:spacing w:before="180"/>
      <w:ind w:left="2693" w:hanging="2693"/>
    </w:pPr>
    <w:rPr>
      <w:b/>
    </w:rPr>
  </w:style>
  <w:style w:type="paragraph" w:styleId="Index3">
    <w:name w:val="index 3"/>
    <w:basedOn w:val="Normal"/>
    <w:next w:val="Normal"/>
    <w:qFormat/>
    <w:pPr>
      <w:ind w:left="600" w:hanging="200"/>
    </w:pPr>
    <w:rPr>
      <w:rFonts w:eastAsiaTheme="minorEastAsia"/>
      <w:lang w:eastAsia="en-US"/>
    </w:rPr>
  </w:style>
  <w:style w:type="paragraph" w:styleId="Date">
    <w:name w:val="Date"/>
    <w:basedOn w:val="Normal"/>
    <w:next w:val="Normal"/>
    <w:link w:val="DateChar"/>
    <w:qFormat/>
    <w:rPr>
      <w:rFonts w:eastAsiaTheme="minorEastAsia"/>
      <w:lang w:eastAsia="en-US"/>
    </w:rPr>
  </w:style>
  <w:style w:type="paragraph" w:styleId="BodyTextIndent2">
    <w:name w:val="Body Text Indent 2"/>
    <w:basedOn w:val="Normal"/>
    <w:link w:val="BodyTextIndent2Char"/>
    <w:qFormat/>
    <w:pPr>
      <w:spacing w:after="120" w:line="480" w:lineRule="auto"/>
      <w:ind w:left="283"/>
    </w:pPr>
    <w:rPr>
      <w:rFonts w:eastAsiaTheme="minorEastAsia"/>
      <w:lang w:eastAsia="en-US"/>
    </w:rPr>
  </w:style>
  <w:style w:type="paragraph" w:styleId="EndnoteText">
    <w:name w:val="endnote text"/>
    <w:basedOn w:val="Normal"/>
    <w:link w:val="EndnoteTextChar"/>
    <w:qFormat/>
    <w:rPr>
      <w:rFonts w:eastAsiaTheme="minorEastAsia"/>
      <w:lang w:eastAsia="en-US"/>
    </w:rPr>
  </w:style>
  <w:style w:type="paragraph" w:styleId="ListContinue5">
    <w:name w:val="List Continue 5"/>
    <w:basedOn w:val="Normal"/>
    <w:qFormat/>
    <w:pPr>
      <w:spacing w:after="120"/>
      <w:ind w:left="1415"/>
      <w:contextualSpacing/>
    </w:pPr>
    <w:rPr>
      <w:rFonts w:eastAsiaTheme="minorEastAsia"/>
      <w:lang w:eastAsia="en-US"/>
    </w:rPr>
  </w:style>
  <w:style w:type="paragraph" w:styleId="BalloonText">
    <w:name w:val="Balloon Text"/>
    <w:basedOn w:val="Normal"/>
    <w:link w:val="BalloonTextChar"/>
    <w:semiHidden/>
    <w:unhideWhenUsed/>
    <w:qFormat/>
    <w:rPr>
      <w:rFonts w:ascii="Segoe UI" w:eastAsiaTheme="minorEastAsia" w:hAnsi="Segoe UI" w:cs="Segoe UI"/>
      <w:sz w:val="18"/>
      <w:szCs w:val="18"/>
      <w:lang w:eastAsia="en-US"/>
    </w:rPr>
  </w:style>
  <w:style w:type="paragraph" w:styleId="Footer">
    <w:name w:val="footer"/>
    <w:basedOn w:val="Header"/>
    <w:rsid w:val="0000148D"/>
    <w:pPr>
      <w:jc w:val="center"/>
    </w:pPr>
    <w:rPr>
      <w:i/>
    </w:rPr>
  </w:style>
  <w:style w:type="paragraph" w:styleId="Header">
    <w:name w:val="header"/>
    <w:rsid w:val="0000148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en-GB"/>
    </w:rPr>
  </w:style>
  <w:style w:type="paragraph" w:styleId="EnvelopeReturn">
    <w:name w:val="envelope return"/>
    <w:basedOn w:val="Normal"/>
    <w:qFormat/>
    <w:rPr>
      <w:rFonts w:asciiTheme="majorHAnsi" w:eastAsiaTheme="majorEastAsia" w:hAnsiTheme="majorHAnsi" w:cstheme="majorBidi"/>
      <w:lang w:eastAsia="en-US"/>
    </w:rPr>
  </w:style>
  <w:style w:type="paragraph" w:styleId="Signature">
    <w:name w:val="Signature"/>
    <w:basedOn w:val="Normal"/>
    <w:link w:val="SignatureChar"/>
    <w:qFormat/>
    <w:pPr>
      <w:ind w:left="4252"/>
    </w:pPr>
    <w:rPr>
      <w:rFonts w:eastAsiaTheme="minorEastAsia"/>
      <w:lang w:eastAsia="en-US"/>
    </w:rPr>
  </w:style>
  <w:style w:type="paragraph" w:styleId="ListContinue4">
    <w:name w:val="List Continue 4"/>
    <w:basedOn w:val="Normal"/>
    <w:qFormat/>
    <w:pPr>
      <w:spacing w:after="120"/>
      <w:ind w:left="1132"/>
      <w:contextualSpacing/>
    </w:pPr>
    <w:rPr>
      <w:rFonts w:eastAsiaTheme="minorEastAsia"/>
      <w:lang w:eastAsia="en-US"/>
    </w:rPr>
  </w:style>
  <w:style w:type="paragraph" w:styleId="IndexHeading">
    <w:name w:val="index heading"/>
    <w:basedOn w:val="Normal"/>
    <w:next w:val="Index1"/>
    <w:qFormat/>
    <w:rPr>
      <w:rFonts w:asciiTheme="majorHAnsi" w:eastAsiaTheme="majorEastAsia" w:hAnsiTheme="majorHAnsi" w:cstheme="majorBidi"/>
      <w:b/>
      <w:bCs/>
      <w:lang w:eastAsia="en-US"/>
    </w:rPr>
  </w:style>
  <w:style w:type="paragraph" w:styleId="Index1">
    <w:name w:val="index 1"/>
    <w:basedOn w:val="Normal"/>
    <w:rsid w:val="0000148D"/>
    <w:pPr>
      <w:keepLines/>
      <w:spacing w:after="0"/>
    </w:pPr>
  </w:style>
  <w:style w:type="paragraph" w:styleId="Subtitle">
    <w:name w:val="Subtitle"/>
    <w:basedOn w:val="Normal"/>
    <w:next w:val="Normal"/>
    <w:link w:val="SubtitleChar"/>
    <w:qFormat/>
    <w:pPr>
      <w:spacing w:after="160"/>
    </w:pPr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eastAsia="en-US"/>
    </w:rPr>
  </w:style>
  <w:style w:type="paragraph" w:styleId="ListNumber5">
    <w:name w:val="List Number 5"/>
    <w:basedOn w:val="Normal"/>
    <w:qFormat/>
    <w:pPr>
      <w:numPr>
        <w:numId w:val="10"/>
      </w:numPr>
      <w:contextualSpacing/>
    </w:pPr>
    <w:rPr>
      <w:rFonts w:eastAsiaTheme="minorEastAsia"/>
      <w:lang w:eastAsia="en-US"/>
    </w:rPr>
  </w:style>
  <w:style w:type="paragraph" w:styleId="List">
    <w:name w:val="List"/>
    <w:basedOn w:val="Normal"/>
    <w:rsid w:val="0000148D"/>
    <w:pPr>
      <w:ind w:left="568" w:hanging="284"/>
    </w:pPr>
  </w:style>
  <w:style w:type="paragraph" w:styleId="FootnoteText">
    <w:name w:val="footnote text"/>
    <w:basedOn w:val="Normal"/>
    <w:link w:val="FootnoteTextChar"/>
    <w:rsid w:val="0000148D"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rsid w:val="0000148D"/>
    <w:pPr>
      <w:ind w:left="1702"/>
    </w:pPr>
  </w:style>
  <w:style w:type="paragraph" w:styleId="BodyTextIndent3">
    <w:name w:val="Body Text Indent 3"/>
    <w:basedOn w:val="Normal"/>
    <w:link w:val="BodyTextIndent3Char"/>
    <w:qFormat/>
    <w:pPr>
      <w:spacing w:after="120"/>
      <w:ind w:left="283"/>
    </w:pPr>
    <w:rPr>
      <w:rFonts w:eastAsiaTheme="minorEastAsia"/>
      <w:sz w:val="16"/>
      <w:szCs w:val="16"/>
      <w:lang w:eastAsia="en-US"/>
    </w:rPr>
  </w:style>
  <w:style w:type="paragraph" w:styleId="Index7">
    <w:name w:val="index 7"/>
    <w:basedOn w:val="Normal"/>
    <w:next w:val="Normal"/>
    <w:qFormat/>
    <w:pPr>
      <w:ind w:left="1400" w:hanging="200"/>
    </w:pPr>
    <w:rPr>
      <w:rFonts w:eastAsiaTheme="minorEastAsia"/>
      <w:lang w:eastAsia="en-US"/>
    </w:rPr>
  </w:style>
  <w:style w:type="paragraph" w:styleId="Index9">
    <w:name w:val="index 9"/>
    <w:basedOn w:val="Normal"/>
    <w:next w:val="Normal"/>
    <w:qFormat/>
    <w:pPr>
      <w:ind w:left="1800" w:hanging="200"/>
    </w:pPr>
    <w:rPr>
      <w:rFonts w:eastAsiaTheme="minorEastAsia"/>
      <w:lang w:eastAsia="en-US"/>
    </w:rPr>
  </w:style>
  <w:style w:type="paragraph" w:styleId="TableofFigures">
    <w:name w:val="table of figures"/>
    <w:basedOn w:val="Normal"/>
    <w:next w:val="Normal"/>
    <w:qFormat/>
    <w:rPr>
      <w:rFonts w:eastAsiaTheme="minorEastAsia"/>
      <w:lang w:eastAsia="en-US"/>
    </w:rPr>
  </w:style>
  <w:style w:type="paragraph" w:styleId="TOC9">
    <w:name w:val="toc 9"/>
    <w:basedOn w:val="TOC8"/>
    <w:rsid w:val="0000148D"/>
    <w:pPr>
      <w:ind w:left="1418" w:hanging="1418"/>
    </w:pPr>
  </w:style>
  <w:style w:type="paragraph" w:styleId="BodyText2">
    <w:name w:val="Body Text 2"/>
    <w:basedOn w:val="Normal"/>
    <w:link w:val="BodyText2Char"/>
    <w:qFormat/>
    <w:pPr>
      <w:spacing w:after="120" w:line="480" w:lineRule="auto"/>
    </w:pPr>
    <w:rPr>
      <w:rFonts w:eastAsiaTheme="minorEastAsia"/>
      <w:lang w:eastAsia="en-US"/>
    </w:rPr>
  </w:style>
  <w:style w:type="paragraph" w:styleId="List4">
    <w:name w:val="List 4"/>
    <w:basedOn w:val="List3"/>
    <w:rsid w:val="0000148D"/>
    <w:pPr>
      <w:ind w:left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eastAsiaTheme="minorEastAsia"/>
      <w:lang w:eastAsia="en-US"/>
    </w:rPr>
  </w:style>
  <w:style w:type="paragraph" w:styleId="MessageHeader">
    <w:name w:val="Message Header"/>
    <w:basedOn w:val="Normal"/>
    <w:link w:val="MessageHeaderChar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lang w:eastAsia="en-US"/>
    </w:rPr>
  </w:style>
  <w:style w:type="paragraph" w:styleId="HTMLPreformatted">
    <w:name w:val="HTML Preformatted"/>
    <w:basedOn w:val="Normal"/>
    <w:link w:val="HTMLPreformattedChar"/>
    <w:qFormat/>
    <w:rPr>
      <w:rFonts w:ascii="Consolas" w:eastAsiaTheme="minorEastAsia" w:hAnsi="Consolas"/>
      <w:lang w:eastAsia="en-US"/>
    </w:rPr>
  </w:style>
  <w:style w:type="paragraph" w:styleId="NormalWeb">
    <w:name w:val="Normal (Web)"/>
    <w:basedOn w:val="Normal"/>
    <w:uiPriority w:val="99"/>
    <w:qFormat/>
    <w:rPr>
      <w:rFonts w:eastAsiaTheme="minorEastAsia"/>
      <w:lang w:eastAsia="en-US"/>
    </w:rPr>
  </w:style>
  <w:style w:type="paragraph" w:styleId="ListContinue3">
    <w:name w:val="List Continue 3"/>
    <w:basedOn w:val="Normal"/>
    <w:qFormat/>
    <w:pPr>
      <w:spacing w:after="120"/>
      <w:ind w:left="849"/>
      <w:contextualSpacing/>
    </w:pPr>
    <w:rPr>
      <w:rFonts w:eastAsiaTheme="minorEastAsia"/>
      <w:lang w:eastAsia="en-US"/>
    </w:rPr>
  </w:style>
  <w:style w:type="paragraph" w:styleId="Index2">
    <w:name w:val="index 2"/>
    <w:basedOn w:val="Index1"/>
    <w:rsid w:val="0000148D"/>
    <w:pPr>
      <w:ind w:left="284"/>
    </w:pPr>
  </w:style>
  <w:style w:type="paragraph" w:styleId="Title">
    <w:name w:val="Title"/>
    <w:basedOn w:val="Normal"/>
    <w:next w:val="Normal"/>
    <w:link w:val="TitleChar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BodyTextFirstIndent">
    <w:name w:val="Body Text First Indent"/>
    <w:basedOn w:val="BodyText"/>
    <w:link w:val="BodyTextFirstIndentChar"/>
    <w:qFormat/>
    <w:pPr>
      <w:spacing w:after="180"/>
      <w:ind w:firstLine="360"/>
    </w:pPr>
  </w:style>
  <w:style w:type="paragraph" w:styleId="BodyTextFirstIndent2">
    <w:name w:val="Body Text First Indent 2"/>
    <w:basedOn w:val="BodyTextIndent"/>
    <w:link w:val="BodyTextFirstIndent2Char"/>
    <w:pPr>
      <w:spacing w:after="180"/>
      <w:ind w:left="360" w:firstLine="360"/>
    </w:pPr>
  </w:style>
  <w:style w:type="table" w:styleId="TableGrid">
    <w:name w:val="Table Grid"/>
    <w:basedOn w:val="TableNormal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uiPriority w:val="99"/>
    <w:qFormat/>
    <w:rPr>
      <w:color w:val="954F72"/>
      <w:u w:val="single"/>
    </w:rPr>
  </w:style>
  <w:style w:type="character" w:styleId="Hyperlink">
    <w:name w:val="Hyperlink"/>
    <w:uiPriority w:val="99"/>
    <w:qFormat/>
    <w:rPr>
      <w:color w:val="0563C1"/>
      <w:u w:val="single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paragraph" w:customStyle="1" w:styleId="EQ">
    <w:name w:val="EQ"/>
    <w:basedOn w:val="Normal"/>
    <w:next w:val="Normal"/>
    <w:rsid w:val="0000148D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00148D"/>
  </w:style>
  <w:style w:type="paragraph" w:customStyle="1" w:styleId="ZD">
    <w:name w:val="ZD"/>
    <w:rsid w:val="0000148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en-GB"/>
    </w:rPr>
  </w:style>
  <w:style w:type="paragraph" w:customStyle="1" w:styleId="TT">
    <w:name w:val="TT"/>
    <w:basedOn w:val="Heading1"/>
    <w:next w:val="Normal"/>
    <w:rsid w:val="0000148D"/>
    <w:pPr>
      <w:outlineLvl w:val="9"/>
    </w:pPr>
  </w:style>
  <w:style w:type="paragraph" w:customStyle="1" w:styleId="NF">
    <w:name w:val="NF"/>
    <w:basedOn w:val="NO"/>
    <w:rsid w:val="0000148D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rsid w:val="0000148D"/>
    <w:pPr>
      <w:keepLines/>
      <w:ind w:left="1135" w:hanging="851"/>
    </w:pPr>
  </w:style>
  <w:style w:type="paragraph" w:customStyle="1" w:styleId="PL">
    <w:name w:val="PL"/>
    <w:rsid w:val="0000148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00148D"/>
    <w:pPr>
      <w:jc w:val="right"/>
    </w:pPr>
  </w:style>
  <w:style w:type="paragraph" w:customStyle="1" w:styleId="TAL">
    <w:name w:val="TAL"/>
    <w:basedOn w:val="Normal"/>
    <w:rsid w:val="0000148D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sid w:val="0000148D"/>
    <w:rPr>
      <w:b/>
    </w:rPr>
  </w:style>
  <w:style w:type="paragraph" w:customStyle="1" w:styleId="TAC">
    <w:name w:val="TAC"/>
    <w:basedOn w:val="TAL"/>
    <w:rsid w:val="0000148D"/>
    <w:pPr>
      <w:jc w:val="center"/>
    </w:pPr>
  </w:style>
  <w:style w:type="paragraph" w:customStyle="1" w:styleId="LD">
    <w:name w:val="LD"/>
    <w:rsid w:val="0000148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en-GB"/>
    </w:rPr>
  </w:style>
  <w:style w:type="paragraph" w:customStyle="1" w:styleId="EX">
    <w:name w:val="EX"/>
    <w:basedOn w:val="Normal"/>
    <w:rsid w:val="0000148D"/>
    <w:pPr>
      <w:keepLines/>
      <w:ind w:left="1702" w:hanging="1418"/>
    </w:pPr>
  </w:style>
  <w:style w:type="paragraph" w:customStyle="1" w:styleId="FP">
    <w:name w:val="FP"/>
    <w:basedOn w:val="Normal"/>
    <w:rsid w:val="0000148D"/>
    <w:pPr>
      <w:spacing w:after="0"/>
    </w:pPr>
  </w:style>
  <w:style w:type="paragraph" w:customStyle="1" w:styleId="NW">
    <w:name w:val="NW"/>
    <w:basedOn w:val="NO"/>
    <w:rsid w:val="0000148D"/>
    <w:pPr>
      <w:spacing w:after="0"/>
    </w:pPr>
  </w:style>
  <w:style w:type="paragraph" w:customStyle="1" w:styleId="EW">
    <w:name w:val="EW"/>
    <w:basedOn w:val="EX"/>
    <w:rsid w:val="0000148D"/>
    <w:pPr>
      <w:spacing w:after="0"/>
    </w:pPr>
  </w:style>
  <w:style w:type="paragraph" w:customStyle="1" w:styleId="B1">
    <w:name w:val="B1"/>
    <w:basedOn w:val="List"/>
    <w:rsid w:val="0000148D"/>
  </w:style>
  <w:style w:type="paragraph" w:customStyle="1" w:styleId="EditorsNote">
    <w:name w:val="Editor's Note"/>
    <w:basedOn w:val="NO"/>
    <w:rsid w:val="0000148D"/>
    <w:rPr>
      <w:color w:val="FF0000"/>
    </w:rPr>
  </w:style>
  <w:style w:type="paragraph" w:customStyle="1" w:styleId="TH">
    <w:name w:val="TH"/>
    <w:basedOn w:val="Normal"/>
    <w:link w:val="THChar"/>
    <w:rsid w:val="0000148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00148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en-GB"/>
    </w:rPr>
  </w:style>
  <w:style w:type="paragraph" w:customStyle="1" w:styleId="ZB">
    <w:name w:val="ZB"/>
    <w:rsid w:val="0000148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en-GB"/>
    </w:rPr>
  </w:style>
  <w:style w:type="paragraph" w:customStyle="1" w:styleId="ZT">
    <w:name w:val="ZT"/>
    <w:rsid w:val="0000148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ZU">
    <w:name w:val="ZU"/>
    <w:rsid w:val="0000148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TAN">
    <w:name w:val="TAN"/>
    <w:basedOn w:val="TAL"/>
    <w:rsid w:val="0000148D"/>
    <w:pPr>
      <w:ind w:left="851" w:hanging="851"/>
    </w:pPr>
  </w:style>
  <w:style w:type="paragraph" w:customStyle="1" w:styleId="ZH">
    <w:name w:val="ZH"/>
    <w:rsid w:val="0000148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TF">
    <w:name w:val="TF"/>
    <w:basedOn w:val="TH"/>
    <w:rsid w:val="0000148D"/>
    <w:pPr>
      <w:keepNext w:val="0"/>
      <w:spacing w:before="0" w:after="240"/>
    </w:pPr>
  </w:style>
  <w:style w:type="paragraph" w:customStyle="1" w:styleId="ZG">
    <w:name w:val="ZG"/>
    <w:rsid w:val="0000148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GB"/>
    </w:rPr>
  </w:style>
  <w:style w:type="paragraph" w:customStyle="1" w:styleId="B2">
    <w:name w:val="B2"/>
    <w:basedOn w:val="List2"/>
    <w:rsid w:val="0000148D"/>
  </w:style>
  <w:style w:type="paragraph" w:customStyle="1" w:styleId="B3">
    <w:name w:val="B3"/>
    <w:basedOn w:val="List3"/>
    <w:rsid w:val="0000148D"/>
  </w:style>
  <w:style w:type="paragraph" w:customStyle="1" w:styleId="B4">
    <w:name w:val="B4"/>
    <w:basedOn w:val="List4"/>
    <w:rsid w:val="0000148D"/>
  </w:style>
  <w:style w:type="paragraph" w:customStyle="1" w:styleId="B5">
    <w:name w:val="B5"/>
    <w:basedOn w:val="List5"/>
    <w:rsid w:val="0000148D"/>
  </w:style>
  <w:style w:type="paragraph" w:customStyle="1" w:styleId="ZTD">
    <w:name w:val="ZTD"/>
    <w:basedOn w:val="ZB"/>
    <w:rsid w:val="0000148D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00148D"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rFonts w:eastAsiaTheme="minorEastAsia"/>
      <w:i/>
      <w:color w:val="0000FF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character" w:customStyle="1" w:styleId="BalloonTextChar">
    <w:name w:val="Balloon Text Char"/>
    <w:basedOn w:val="DefaultParagraphFont"/>
    <w:link w:val="BalloonText"/>
    <w:semiHidden/>
    <w:qFormat/>
    <w:rPr>
      <w:rFonts w:ascii="Segoe UI" w:hAnsi="Segoe UI" w:cs="Segoe UI"/>
      <w:sz w:val="18"/>
      <w:szCs w:val="18"/>
      <w:lang w:eastAsia="en-US"/>
    </w:rPr>
  </w:style>
  <w:style w:type="paragraph" w:customStyle="1" w:styleId="Bibliography1">
    <w:name w:val="Bibliography1"/>
    <w:basedOn w:val="Normal"/>
    <w:next w:val="Normal"/>
    <w:uiPriority w:val="37"/>
    <w:semiHidden/>
    <w:unhideWhenUsed/>
    <w:qFormat/>
    <w:rPr>
      <w:rFonts w:eastAsiaTheme="minorEastAsia"/>
      <w:lang w:eastAsia="en-US"/>
    </w:rPr>
  </w:style>
  <w:style w:type="character" w:customStyle="1" w:styleId="BodyTextChar">
    <w:name w:val="Body Text Char"/>
    <w:basedOn w:val="DefaultParagraphFont"/>
    <w:link w:val="BodyText"/>
    <w:qFormat/>
    <w:rPr>
      <w:lang w:eastAsia="en-US"/>
    </w:rPr>
  </w:style>
  <w:style w:type="character" w:customStyle="1" w:styleId="BodyText2Char">
    <w:name w:val="Body Text 2 Char"/>
    <w:basedOn w:val="DefaultParagraphFont"/>
    <w:link w:val="BodyText2"/>
    <w:rPr>
      <w:lang w:eastAsia="en-US"/>
    </w:rPr>
  </w:style>
  <w:style w:type="character" w:customStyle="1" w:styleId="BodyText3Char">
    <w:name w:val="Body Text 3 Char"/>
    <w:basedOn w:val="DefaultParagraphFont"/>
    <w:link w:val="BodyText3"/>
    <w:qFormat/>
    <w:rPr>
      <w:sz w:val="16"/>
      <w:szCs w:val="16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qFormat/>
    <w:rPr>
      <w:lang w:eastAsia="en-US"/>
    </w:rPr>
  </w:style>
  <w:style w:type="character" w:customStyle="1" w:styleId="BodyTextIndentChar">
    <w:name w:val="Body Text Indent Char"/>
    <w:basedOn w:val="DefaultParagraphFont"/>
    <w:link w:val="BodyTextIndent"/>
    <w:qFormat/>
    <w:rPr>
      <w:lang w:eastAsia="en-US"/>
    </w:rPr>
  </w:style>
  <w:style w:type="character" w:customStyle="1" w:styleId="BodyTextFirstIndent2Char">
    <w:name w:val="Body Text First Indent 2 Char"/>
    <w:basedOn w:val="BodyTextIndentChar"/>
    <w:link w:val="BodyTextFirstIndent2"/>
    <w:qFormat/>
    <w:rPr>
      <w:lang w:eastAsia="en-US"/>
    </w:rPr>
  </w:style>
  <w:style w:type="character" w:customStyle="1" w:styleId="BodyTextIndent2Char">
    <w:name w:val="Body Text Indent 2 Char"/>
    <w:basedOn w:val="DefaultParagraphFont"/>
    <w:link w:val="BodyTextIndent2"/>
    <w:qFormat/>
    <w:rPr>
      <w:lang w:eastAsia="en-US"/>
    </w:rPr>
  </w:style>
  <w:style w:type="character" w:customStyle="1" w:styleId="BodyTextIndent3Char">
    <w:name w:val="Body Text Indent 3 Char"/>
    <w:basedOn w:val="DefaultParagraphFont"/>
    <w:link w:val="BodyTextIndent3"/>
    <w:qFormat/>
    <w:rPr>
      <w:sz w:val="16"/>
      <w:szCs w:val="16"/>
      <w:lang w:eastAsia="en-US"/>
    </w:rPr>
  </w:style>
  <w:style w:type="character" w:customStyle="1" w:styleId="ClosingChar">
    <w:name w:val="Closing Char"/>
    <w:basedOn w:val="DefaultParagraphFont"/>
    <w:link w:val="Closing"/>
    <w:qFormat/>
    <w:rPr>
      <w:lang w:eastAsia="en-US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DateChar">
    <w:name w:val="Date Char"/>
    <w:basedOn w:val="DefaultParagraphFont"/>
    <w:link w:val="Date"/>
    <w:qFormat/>
    <w:rPr>
      <w:lang w:eastAsia="en-US"/>
    </w:rPr>
  </w:style>
  <w:style w:type="character" w:customStyle="1" w:styleId="DocumentMapChar">
    <w:name w:val="Document Map Char"/>
    <w:basedOn w:val="DefaultParagraphFont"/>
    <w:link w:val="DocumentMap"/>
    <w:qFormat/>
    <w:rPr>
      <w:rFonts w:ascii="Segoe UI" w:hAnsi="Segoe UI" w:cs="Segoe UI"/>
      <w:sz w:val="16"/>
      <w:szCs w:val="16"/>
      <w:lang w:eastAsia="en-US"/>
    </w:rPr>
  </w:style>
  <w:style w:type="character" w:customStyle="1" w:styleId="E-mailSignatureChar">
    <w:name w:val="E-mail Signature Char"/>
    <w:basedOn w:val="DefaultParagraphFont"/>
    <w:link w:val="E-mailSignature"/>
    <w:qFormat/>
    <w:rPr>
      <w:lang w:eastAsia="en-US"/>
    </w:rPr>
  </w:style>
  <w:style w:type="character" w:customStyle="1" w:styleId="EndnoteTextChar">
    <w:name w:val="Endnote Text Char"/>
    <w:basedOn w:val="DefaultParagraphFont"/>
    <w:link w:val="EndnoteText"/>
    <w:qFormat/>
    <w:rPr>
      <w:lang w:eastAsia="en-US"/>
    </w:rPr>
  </w:style>
  <w:style w:type="character" w:customStyle="1" w:styleId="FootnoteTextChar">
    <w:name w:val="Footnote Text Char"/>
    <w:basedOn w:val="DefaultParagraphFont"/>
    <w:link w:val="FootnoteText"/>
    <w:qFormat/>
    <w:rPr>
      <w:rFonts w:eastAsia="Times New Roman"/>
      <w:sz w:val="16"/>
      <w:lang w:val="en-GB" w:eastAsia="en-GB"/>
    </w:rPr>
  </w:style>
  <w:style w:type="character" w:customStyle="1" w:styleId="HTMLAddressChar">
    <w:name w:val="HTML Address Char"/>
    <w:basedOn w:val="DefaultParagraphFont"/>
    <w:link w:val="HTMLAddress"/>
    <w:qFormat/>
    <w:rPr>
      <w:i/>
      <w:iCs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qFormat/>
    <w:rPr>
      <w:rFonts w:ascii="Consolas" w:hAnsi="Consolas"/>
      <w:lang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rFonts w:eastAsiaTheme="minorEastAsia"/>
      <w:i/>
      <w:iCs/>
      <w:color w:val="4472C4" w:themeColor="accent1"/>
      <w:lang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4472C4" w:themeColor="accent1"/>
      <w:lang w:eastAsia="en-US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  <w:rPr>
      <w:rFonts w:eastAsiaTheme="minorEastAsia"/>
      <w:lang w:eastAsia="en-US"/>
    </w:rPr>
  </w:style>
  <w:style w:type="character" w:customStyle="1" w:styleId="MacroTextChar">
    <w:name w:val="Macro Text Char"/>
    <w:basedOn w:val="DefaultParagraphFont"/>
    <w:link w:val="MacroText"/>
    <w:qFormat/>
    <w:rPr>
      <w:rFonts w:ascii="Consolas" w:hAnsi="Consolas"/>
      <w:lang w:eastAsia="en-US"/>
    </w:rPr>
  </w:style>
  <w:style w:type="character" w:customStyle="1" w:styleId="MessageHeaderChar">
    <w:name w:val="Message Header Char"/>
    <w:basedOn w:val="DefaultParagraphFont"/>
    <w:link w:val="MessageHeader"/>
    <w:qFormat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Pr>
      <w:rFonts w:eastAsiaTheme="minorEastAsia"/>
      <w:lang w:val="en-GB" w:eastAsia="en-US"/>
    </w:rPr>
  </w:style>
  <w:style w:type="character" w:customStyle="1" w:styleId="NoteHeadingChar">
    <w:name w:val="Note Heading Char"/>
    <w:basedOn w:val="DefaultParagraphFont"/>
    <w:link w:val="NoteHeading"/>
    <w:qFormat/>
    <w:rPr>
      <w:lang w:eastAsia="en-US"/>
    </w:rPr>
  </w:style>
  <w:style w:type="character" w:customStyle="1" w:styleId="PlainTextChar">
    <w:name w:val="Plain Text Char"/>
    <w:basedOn w:val="DefaultParagraphFont"/>
    <w:link w:val="PlainText"/>
    <w:qFormat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 w:after="160"/>
      <w:ind w:left="864" w:right="864"/>
      <w:jc w:val="center"/>
    </w:pPr>
    <w:rPr>
      <w:rFonts w:eastAsiaTheme="minorEastAsia"/>
      <w:i/>
      <w:iCs/>
      <w:color w:val="404040" w:themeColor="text1" w:themeTint="BF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  <w:lang w:eastAsia="en-US"/>
    </w:rPr>
  </w:style>
  <w:style w:type="character" w:customStyle="1" w:styleId="SalutationChar">
    <w:name w:val="Salutation Char"/>
    <w:basedOn w:val="DefaultParagraphFont"/>
    <w:link w:val="Salutation"/>
    <w:qFormat/>
    <w:rPr>
      <w:lang w:eastAsia="en-US"/>
    </w:rPr>
  </w:style>
  <w:style w:type="character" w:customStyle="1" w:styleId="SignatureChar">
    <w:name w:val="Signature Char"/>
    <w:basedOn w:val="DefaultParagraphFont"/>
    <w:link w:val="Signature"/>
    <w:qFormat/>
    <w:rPr>
      <w:lang w:eastAsia="en-US"/>
    </w:rPr>
  </w:style>
  <w:style w:type="character" w:customStyle="1" w:styleId="SubtitleChar">
    <w:name w:val="Subtitle Char"/>
    <w:basedOn w:val="DefaultParagraphFont"/>
    <w:link w:val="Subtitle"/>
    <w:qFormat/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eastAsia="en-US"/>
    </w:rPr>
  </w:style>
  <w:style w:type="character" w:customStyle="1" w:styleId="TitleChar">
    <w:name w:val="Title Char"/>
    <w:basedOn w:val="DefaultParagraphFont"/>
    <w:link w:val="Title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eastAsia="Times New Roman" w:hAnsi="Arial"/>
      <w:sz w:val="32"/>
      <w:lang w:val="en-GB" w:eastAsia="en-GB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eastAsia="Times New Roman" w:hAnsi="Arial"/>
      <w:sz w:val="24"/>
      <w:lang w:val="en-GB" w:eastAsia="en-GB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</w:style>
  <w:style w:type="paragraph" w:customStyle="1" w:styleId="font5">
    <w:name w:val="font5"/>
    <w:basedOn w:val="Normal"/>
    <w:qFormat/>
    <w:pPr>
      <w:spacing w:before="100" w:beforeAutospacing="1" w:after="100" w:afterAutospacing="1"/>
    </w:pPr>
    <w:rPr>
      <w:rFonts w:ascii="DengXian" w:eastAsia="DengXian" w:hAnsi="DengXian"/>
      <w:sz w:val="18"/>
      <w:szCs w:val="18"/>
    </w:rPr>
  </w:style>
  <w:style w:type="paragraph" w:customStyle="1" w:styleId="xl71">
    <w:name w:val="xl71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72">
    <w:name w:val="xl72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3">
    <w:name w:val="xl73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75">
    <w:name w:val="xl75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16"/>
      <w:szCs w:val="16"/>
    </w:rPr>
  </w:style>
  <w:style w:type="character" w:styleId="FootnoteReference">
    <w:name w:val="footnote reference"/>
    <w:basedOn w:val="DefaultParagraphFont"/>
    <w:rsid w:val="0000148D"/>
    <w:rPr>
      <w:b/>
      <w:position w:val="6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56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1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5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0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9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3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5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6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6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5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1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1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3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0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3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3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9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4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emf"/><Relationship Id="rId3" Type="http://schemas.openxmlformats.org/officeDocument/2006/relationships/numbering" Target="numbering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2" Type="http://schemas.openxmlformats.org/officeDocument/2006/relationships/customXml" Target="../customXml/item1.xml"/><Relationship Id="rId16" Type="http://schemas.openxmlformats.org/officeDocument/2006/relationships/image" Target="media/image8.emf"/><Relationship Id="rId20" Type="http://schemas.openxmlformats.org/officeDocument/2006/relationships/package" Target="embeddings/Microsoft_Excel_Macro-Enabled_Worksheet.xlsm"/><Relationship Id="rId29" Type="http://schemas.openxmlformats.org/officeDocument/2006/relationships/header" Target="head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5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ias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7F3800-7556-490C-BF26-90EAA71A73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637</TotalTime>
  <Pages>51</Pages>
  <Words>4990</Words>
  <Characters>28446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33370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Patrick Merias</cp:lastModifiedBy>
  <cp:revision>41</cp:revision>
  <cp:lastPrinted>2019-02-25T14:05:00Z</cp:lastPrinted>
  <dcterms:created xsi:type="dcterms:W3CDTF">2024-08-17T03:57:00Z</dcterms:created>
  <dcterms:modified xsi:type="dcterms:W3CDTF">2024-11-07T15:09:00Z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(3)geV+Uvla+WGsbdm+9odxXV9n+ao4BCMAneq64yPPzM3jkcZx8hzzuugx8HeejFZ4TKBcOb8L
zAAkbG+ibzEN0MyEFdZ0X2GlJ8EGBnA7DgnC+frUA4nGOvEftkHbm9XRCwLZgsguO65A3uok
Fz5qnuALiMA9J6DE9qqPvTfY8mW8wDmx9DEEcjN5hfs9mb8/oBIo/TAZ1bKtzBdCnUybcnFn
cU/rNp+TR1lvamkBdG</vt:lpwstr>
  </property>
  <property fmtid="{D5CDD505-2E9C-101B-9397-08002B2CF9AE}" pid="3" name="_2015_ms_pID_7253431">
    <vt:lpwstr>eHhq74j5NLMlkqyPcM1TqC6apcjz1S1nLo+0tJ2pFuQ39B3h4f+p5e
hObQBZCRYusPRkAB0OMsYYpptNCkylZhrhHtvvN3KDjrAfPzC5GxUdalS7i/K5UqMJtus5Zp
4xQWwA8adVjIZBJp2hh5mppsdgaH8MGbNNY2dR2NHAfygy5UhTWwDQjPZlGf7FFw9wnypwVt
XSt1sHnuFs6Pkw/zRYkuvJomBXxuXwEKBctL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1706683665</vt:lpwstr>
  </property>
  <property fmtid="{D5CDD505-2E9C-101B-9397-08002B2CF9AE}" pid="8" name="_2015_ms_pID_7253432">
    <vt:lpwstr>iw==</vt:lpwstr>
  </property>
  <property fmtid="{D5CDD505-2E9C-101B-9397-08002B2CF9AE}" pid="9" name="KSOProductBuildVer">
    <vt:lpwstr>2052-12.8.2.17838</vt:lpwstr>
  </property>
  <property fmtid="{D5CDD505-2E9C-101B-9397-08002B2CF9AE}" pid="10" name="ICV">
    <vt:lpwstr>FE2F3F6D92E04001A4A8A44FBAD95FBB</vt:lpwstr>
  </property>
</Properties>
</file>